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CA9" w:rsidRPr="00200CA9" w:rsidRDefault="00200CA9" w:rsidP="00200CA9">
      <w:pPr>
        <w:keepNext/>
        <w:keepLines/>
        <w:spacing w:after="630" w:line="265" w:lineRule="auto"/>
        <w:ind w:left="-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</w:pPr>
      <w:r w:rsidRPr="00200CA9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>МИНИСТЕРСТВО ПРОСВЕЩЕНИЯ РОССИЙСКОЙ ФЕДЕРАЦИИ</w:t>
      </w:r>
    </w:p>
    <w:p w:rsidR="00200CA9" w:rsidRPr="00200CA9" w:rsidRDefault="00200CA9" w:rsidP="00200CA9">
      <w:pPr>
        <w:spacing w:after="607" w:line="288" w:lineRule="auto"/>
        <w:ind w:right="10"/>
        <w:jc w:val="center"/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</w:pPr>
      <w:r w:rsidRPr="00200CA9"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  <w:t>Министерство образования и науки Республики Татарстан</w:t>
      </w:r>
    </w:p>
    <w:p w:rsidR="00200CA9" w:rsidRPr="00200CA9" w:rsidRDefault="00200CA9" w:rsidP="00200CA9">
      <w:pPr>
        <w:spacing w:after="607" w:line="288" w:lineRule="auto"/>
        <w:ind w:right="10"/>
        <w:jc w:val="center"/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</w:pPr>
      <w:r w:rsidRPr="00200CA9"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  <w:t xml:space="preserve">Исполнительный комитет </w:t>
      </w:r>
      <w:proofErr w:type="spellStart"/>
      <w:r w:rsidRPr="00200CA9"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  <w:t>Апастовского</w:t>
      </w:r>
      <w:proofErr w:type="spellEnd"/>
      <w:r w:rsidRPr="00200CA9"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  <w:t xml:space="preserve"> района</w:t>
      </w:r>
    </w:p>
    <w:p w:rsidR="00200CA9" w:rsidRPr="00200CA9" w:rsidRDefault="00200CA9" w:rsidP="00200CA9">
      <w:pPr>
        <w:spacing w:after="607" w:line="288" w:lineRule="auto"/>
        <w:ind w:left="562" w:right="10" w:hanging="10"/>
        <w:jc w:val="center"/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</w:pPr>
      <w:r w:rsidRPr="00200CA9"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  <w:t>МБОУ «</w:t>
      </w:r>
      <w:proofErr w:type="spellStart"/>
      <w:r w:rsidRPr="00200CA9"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  <w:t>Деушевская</w:t>
      </w:r>
      <w:proofErr w:type="spellEnd"/>
      <w:r w:rsidRPr="00200CA9"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  <w:t xml:space="preserve"> ООШ»</w:t>
      </w:r>
    </w:p>
    <w:tbl>
      <w:tblPr>
        <w:tblpPr w:leftFromText="180" w:rightFromText="180" w:vertAnchor="text" w:horzAnchor="margin" w:tblpXSpec="center" w:tblpY="201"/>
        <w:tblW w:w="970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5"/>
        <w:gridCol w:w="3951"/>
        <w:gridCol w:w="2763"/>
      </w:tblGrid>
      <w:tr w:rsidR="00200CA9" w:rsidRPr="00200CA9" w:rsidTr="009A6868">
        <w:trPr>
          <w:trHeight w:val="1614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0CA9" w:rsidRPr="00200CA9" w:rsidRDefault="00200CA9" w:rsidP="00200CA9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CA9">
              <w:rPr>
                <w:rFonts w:ascii="Times New Roman" w:eastAsia="Times New Roman" w:hAnsi="Times New Roman" w:cs="Times New Roman"/>
                <w:color w:val="000000"/>
                <w:sz w:val="20"/>
                <w:lang w:val="ru-RU" w:eastAsia="ru-RU"/>
              </w:rPr>
              <w:t>РАССМОТРЕНО</w:t>
            </w:r>
          </w:p>
          <w:p w:rsidR="00200CA9" w:rsidRPr="00200CA9" w:rsidRDefault="00200CA9" w:rsidP="00200CA9">
            <w:pPr>
              <w:spacing w:after="153" w:line="259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CA9">
              <w:rPr>
                <w:rFonts w:ascii="Times New Roman" w:eastAsia="Times New Roman" w:hAnsi="Times New Roman" w:cs="Times New Roman"/>
                <w:color w:val="000000"/>
                <w:sz w:val="20"/>
                <w:lang w:val="ru-RU" w:eastAsia="ru-RU"/>
              </w:rPr>
              <w:t xml:space="preserve">ШМО </w:t>
            </w:r>
          </w:p>
          <w:p w:rsidR="00200CA9" w:rsidRPr="00200CA9" w:rsidRDefault="00200CA9" w:rsidP="00200CA9">
            <w:pPr>
              <w:spacing w:after="0" w:line="414" w:lineRule="auto"/>
              <w:ind w:right="173"/>
              <w:rPr>
                <w:rFonts w:ascii="Times New Roman" w:eastAsia="Times New Roman" w:hAnsi="Times New Roman" w:cs="Times New Roman"/>
                <w:color w:val="000000"/>
                <w:sz w:val="20"/>
                <w:lang w:val="ru-RU" w:eastAsia="ru-RU"/>
              </w:rPr>
            </w:pPr>
            <w:r w:rsidRPr="00200CA9">
              <w:rPr>
                <w:rFonts w:ascii="Times New Roman" w:eastAsia="Times New Roman" w:hAnsi="Times New Roman" w:cs="Times New Roman"/>
                <w:color w:val="000000"/>
                <w:sz w:val="20"/>
                <w:lang w:val="ru-RU" w:eastAsia="ru-RU"/>
              </w:rPr>
              <w:t>________ Валиева Г.Ф.</w:t>
            </w:r>
          </w:p>
          <w:p w:rsidR="00200CA9" w:rsidRPr="00200CA9" w:rsidRDefault="00200CA9" w:rsidP="00200CA9">
            <w:pPr>
              <w:spacing w:after="0" w:line="414" w:lineRule="auto"/>
              <w:ind w:right="173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CA9">
              <w:rPr>
                <w:rFonts w:ascii="Times New Roman" w:eastAsia="Times New Roman" w:hAnsi="Times New Roman" w:cs="Times New Roman"/>
                <w:color w:val="000000"/>
                <w:sz w:val="20"/>
                <w:lang w:val="ru-RU" w:eastAsia="ru-RU"/>
              </w:rPr>
              <w:t>Протокол №1</w:t>
            </w:r>
          </w:p>
          <w:p w:rsidR="00200CA9" w:rsidRPr="00200CA9" w:rsidRDefault="00200CA9" w:rsidP="00200CA9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CA9">
              <w:rPr>
                <w:rFonts w:ascii="Times New Roman" w:eastAsia="Times New Roman" w:hAnsi="Times New Roman" w:cs="Times New Roman"/>
                <w:color w:val="000000"/>
                <w:sz w:val="20"/>
                <w:lang w:val="ru-RU" w:eastAsia="ru-RU"/>
              </w:rPr>
              <w:t>от «1»  сентября  2022 г.</w:t>
            </w:r>
          </w:p>
        </w:tc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0CA9" w:rsidRPr="00200CA9" w:rsidRDefault="00200CA9" w:rsidP="00200CA9">
            <w:pPr>
              <w:spacing w:after="0" w:line="259" w:lineRule="auto"/>
              <w:ind w:left="522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CA9">
              <w:rPr>
                <w:rFonts w:ascii="Times New Roman" w:eastAsia="Times New Roman" w:hAnsi="Times New Roman" w:cs="Times New Roman"/>
                <w:color w:val="000000"/>
                <w:sz w:val="20"/>
                <w:lang w:val="ru-RU" w:eastAsia="ru-RU"/>
              </w:rPr>
              <w:t>СОГЛАСОВАНО</w:t>
            </w:r>
          </w:p>
          <w:p w:rsidR="00200CA9" w:rsidRPr="00200CA9" w:rsidRDefault="00200CA9" w:rsidP="00200CA9">
            <w:pPr>
              <w:spacing w:after="153" w:line="259" w:lineRule="auto"/>
              <w:ind w:left="522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CA9">
              <w:rPr>
                <w:rFonts w:ascii="Times New Roman" w:eastAsia="Times New Roman" w:hAnsi="Times New Roman" w:cs="Times New Roman"/>
                <w:color w:val="000000"/>
                <w:sz w:val="20"/>
                <w:lang w:val="ru-RU" w:eastAsia="ru-RU"/>
              </w:rPr>
              <w:t xml:space="preserve">ЗДУВР </w:t>
            </w:r>
          </w:p>
          <w:p w:rsidR="00200CA9" w:rsidRPr="00200CA9" w:rsidRDefault="00200CA9" w:rsidP="00200CA9">
            <w:pPr>
              <w:spacing w:after="0" w:line="414" w:lineRule="auto"/>
              <w:ind w:left="522" w:right="386"/>
              <w:rPr>
                <w:rFonts w:ascii="Times New Roman" w:eastAsia="Times New Roman" w:hAnsi="Times New Roman" w:cs="Times New Roman"/>
                <w:color w:val="000000"/>
                <w:sz w:val="20"/>
                <w:lang w:val="ru-RU" w:eastAsia="ru-RU"/>
              </w:rPr>
            </w:pPr>
            <w:r w:rsidRPr="00200CA9">
              <w:rPr>
                <w:rFonts w:ascii="Times New Roman" w:eastAsia="Times New Roman" w:hAnsi="Times New Roman" w:cs="Times New Roman"/>
                <w:color w:val="000000"/>
                <w:sz w:val="20"/>
                <w:lang w:val="ru-RU" w:eastAsia="ru-RU"/>
              </w:rPr>
              <w:t>________</w:t>
            </w:r>
            <w:proofErr w:type="spellStart"/>
            <w:r w:rsidRPr="00200CA9">
              <w:rPr>
                <w:rFonts w:ascii="Times New Roman" w:eastAsia="Times New Roman" w:hAnsi="Times New Roman" w:cs="Times New Roman"/>
                <w:color w:val="000000"/>
                <w:sz w:val="20"/>
                <w:lang w:val="ru-RU" w:eastAsia="ru-RU"/>
              </w:rPr>
              <w:t>Залялиева</w:t>
            </w:r>
            <w:proofErr w:type="spellEnd"/>
            <w:r w:rsidRPr="00200CA9">
              <w:rPr>
                <w:rFonts w:ascii="Times New Roman" w:eastAsia="Times New Roman" w:hAnsi="Times New Roman" w:cs="Times New Roman"/>
                <w:color w:val="000000"/>
                <w:sz w:val="20"/>
                <w:lang w:val="ru-RU" w:eastAsia="ru-RU"/>
              </w:rPr>
              <w:t xml:space="preserve"> Л.Р.</w:t>
            </w:r>
          </w:p>
          <w:p w:rsidR="00200CA9" w:rsidRPr="00200CA9" w:rsidRDefault="00200CA9" w:rsidP="00200CA9">
            <w:pPr>
              <w:spacing w:after="0" w:line="414" w:lineRule="auto"/>
              <w:ind w:left="522" w:right="386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CA9">
              <w:rPr>
                <w:rFonts w:ascii="Times New Roman" w:eastAsia="Times New Roman" w:hAnsi="Times New Roman" w:cs="Times New Roman"/>
                <w:color w:val="000000"/>
                <w:sz w:val="20"/>
                <w:lang w:val="ru-RU" w:eastAsia="ru-RU"/>
              </w:rPr>
              <w:t>Протокол №1</w:t>
            </w:r>
          </w:p>
          <w:p w:rsidR="00200CA9" w:rsidRPr="00200CA9" w:rsidRDefault="00200CA9" w:rsidP="00200CA9">
            <w:pPr>
              <w:spacing w:after="0" w:line="259" w:lineRule="auto"/>
              <w:ind w:left="522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CA9">
              <w:rPr>
                <w:rFonts w:ascii="Times New Roman" w:eastAsia="Times New Roman" w:hAnsi="Times New Roman" w:cs="Times New Roman"/>
                <w:color w:val="000000"/>
                <w:sz w:val="20"/>
                <w:lang w:val="ru-RU" w:eastAsia="ru-RU"/>
              </w:rPr>
              <w:t>от «1»  сентября  2022 г.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0CA9" w:rsidRPr="00200CA9" w:rsidRDefault="00200CA9" w:rsidP="00200CA9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CA9">
              <w:rPr>
                <w:rFonts w:ascii="Times New Roman" w:eastAsia="Times New Roman" w:hAnsi="Times New Roman" w:cs="Times New Roman"/>
                <w:color w:val="000000"/>
                <w:sz w:val="20"/>
                <w:lang w:val="ru-RU" w:eastAsia="ru-RU"/>
              </w:rPr>
              <w:t>УТВЕРЖДЕНО</w:t>
            </w:r>
          </w:p>
          <w:p w:rsidR="00200CA9" w:rsidRPr="00200CA9" w:rsidRDefault="00200CA9" w:rsidP="00200CA9">
            <w:pPr>
              <w:spacing w:after="153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CA9">
              <w:rPr>
                <w:rFonts w:ascii="Times New Roman" w:eastAsia="Times New Roman" w:hAnsi="Times New Roman" w:cs="Times New Roman"/>
                <w:color w:val="000000"/>
                <w:sz w:val="20"/>
                <w:lang w:val="ru-RU" w:eastAsia="ru-RU"/>
              </w:rPr>
              <w:t xml:space="preserve">Директор </w:t>
            </w:r>
          </w:p>
          <w:p w:rsidR="00200CA9" w:rsidRDefault="00200CA9" w:rsidP="00200CA9">
            <w:pPr>
              <w:spacing w:after="0" w:line="414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ru-RU" w:eastAsia="ru-RU"/>
              </w:rPr>
            </w:pPr>
            <w:r w:rsidRPr="00200CA9">
              <w:rPr>
                <w:rFonts w:ascii="Times New Roman" w:eastAsia="Times New Roman" w:hAnsi="Times New Roman" w:cs="Times New Roman"/>
                <w:color w:val="000000"/>
                <w:sz w:val="20"/>
                <w:lang w:val="ru-RU" w:eastAsia="ru-RU"/>
              </w:rPr>
              <w:t>________</w:t>
            </w:r>
            <w:proofErr w:type="spellStart"/>
            <w:r w:rsidRPr="00200CA9">
              <w:rPr>
                <w:rFonts w:ascii="Times New Roman" w:eastAsia="Times New Roman" w:hAnsi="Times New Roman" w:cs="Times New Roman"/>
                <w:color w:val="000000"/>
                <w:sz w:val="20"/>
                <w:lang w:val="ru-RU" w:eastAsia="ru-RU"/>
              </w:rPr>
              <w:t>Сабирова</w:t>
            </w:r>
            <w:proofErr w:type="spellEnd"/>
            <w:r w:rsidRPr="00200CA9">
              <w:rPr>
                <w:rFonts w:ascii="Times New Roman" w:eastAsia="Times New Roman" w:hAnsi="Times New Roman" w:cs="Times New Roman"/>
                <w:color w:val="000000"/>
                <w:sz w:val="20"/>
                <w:lang w:val="ru-RU" w:eastAsia="ru-RU"/>
              </w:rPr>
              <w:t xml:space="preserve"> Л. С. </w:t>
            </w:r>
          </w:p>
          <w:p w:rsidR="00200CA9" w:rsidRPr="00200CA9" w:rsidRDefault="00200CA9" w:rsidP="00200CA9">
            <w:pPr>
              <w:spacing w:after="0" w:line="414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CA9">
              <w:rPr>
                <w:rFonts w:ascii="Times New Roman" w:eastAsia="Times New Roman" w:hAnsi="Times New Roman" w:cs="Times New Roman"/>
                <w:color w:val="000000"/>
                <w:sz w:val="20"/>
                <w:lang w:val="ru-RU" w:eastAsia="ru-RU"/>
              </w:rPr>
              <w:t>Приказ №59</w:t>
            </w:r>
          </w:p>
          <w:p w:rsidR="00200CA9" w:rsidRPr="00200CA9" w:rsidRDefault="00200CA9" w:rsidP="00200CA9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CA9">
              <w:rPr>
                <w:rFonts w:ascii="Times New Roman" w:eastAsia="Times New Roman" w:hAnsi="Times New Roman" w:cs="Times New Roman"/>
                <w:color w:val="000000"/>
                <w:sz w:val="20"/>
                <w:lang w:val="ru-RU" w:eastAsia="ru-RU"/>
              </w:rPr>
              <w:t>от «1»   сентября 2022 г.</w:t>
            </w:r>
          </w:p>
        </w:tc>
      </w:tr>
    </w:tbl>
    <w:p w:rsidR="00200CA9" w:rsidRPr="00200CA9" w:rsidRDefault="00200CA9" w:rsidP="00200CA9">
      <w:pPr>
        <w:spacing w:after="36" w:line="259" w:lineRule="auto"/>
        <w:ind w:right="1340"/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</w:pPr>
    </w:p>
    <w:p w:rsidR="00200CA9" w:rsidRPr="00200CA9" w:rsidRDefault="00200CA9" w:rsidP="00200CA9">
      <w:pPr>
        <w:spacing w:after="36" w:line="259" w:lineRule="auto"/>
        <w:ind w:right="134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</w:pPr>
    </w:p>
    <w:p w:rsidR="00200CA9" w:rsidRPr="00200CA9" w:rsidRDefault="00200CA9" w:rsidP="00200CA9">
      <w:pPr>
        <w:spacing w:after="36" w:line="259" w:lineRule="auto"/>
        <w:ind w:right="134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</w:pPr>
    </w:p>
    <w:p w:rsidR="00200CA9" w:rsidRPr="00200CA9" w:rsidRDefault="00200CA9" w:rsidP="00200CA9">
      <w:pPr>
        <w:spacing w:after="36" w:line="259" w:lineRule="auto"/>
        <w:ind w:right="134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</w:pPr>
    </w:p>
    <w:p w:rsidR="00200CA9" w:rsidRPr="00200CA9" w:rsidRDefault="00200CA9" w:rsidP="00200CA9">
      <w:pPr>
        <w:spacing w:after="36" w:line="259" w:lineRule="auto"/>
        <w:ind w:right="1340"/>
        <w:jc w:val="center"/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</w:pPr>
      <w:r w:rsidRPr="00200CA9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            </w:t>
      </w:r>
    </w:p>
    <w:p w:rsidR="00200CA9" w:rsidRPr="00200CA9" w:rsidRDefault="00200CA9" w:rsidP="00200CA9">
      <w:pPr>
        <w:spacing w:after="0" w:line="373" w:lineRule="auto"/>
        <w:ind w:left="2833" w:right="3456" w:firstLine="216"/>
        <w:jc w:val="center"/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</w:pPr>
      <w:r w:rsidRPr="00200CA9"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  <w:t xml:space="preserve">                             </w:t>
      </w:r>
    </w:p>
    <w:p w:rsidR="00200CA9" w:rsidRPr="00200CA9" w:rsidRDefault="00200CA9" w:rsidP="00200CA9">
      <w:pPr>
        <w:spacing w:after="122" w:line="288" w:lineRule="auto"/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</w:pPr>
    </w:p>
    <w:p w:rsidR="00200CA9" w:rsidRPr="00200CA9" w:rsidRDefault="00200CA9" w:rsidP="00200CA9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</w:pPr>
      <w:r w:rsidRPr="00200C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t>Рабочая программа по учебному предмету</w:t>
      </w:r>
    </w:p>
    <w:p w:rsidR="00200CA9" w:rsidRPr="00200CA9" w:rsidRDefault="00200CA9" w:rsidP="00200CA9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t xml:space="preserve"> “Физическая культура</w:t>
      </w:r>
      <w:r w:rsidRPr="00200C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t>”</w:t>
      </w:r>
    </w:p>
    <w:p w:rsidR="00200CA9" w:rsidRPr="00200CA9" w:rsidRDefault="00200CA9" w:rsidP="00200CA9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</w:pPr>
      <w:r w:rsidRPr="00200C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t>основного общего образования (1 класс)базового уровня</w:t>
      </w:r>
    </w:p>
    <w:p w:rsidR="00200CA9" w:rsidRPr="00200CA9" w:rsidRDefault="00200CA9" w:rsidP="00200CA9">
      <w:pPr>
        <w:shd w:val="clear" w:color="auto" w:fill="FFFFFF"/>
        <w:spacing w:before="240" w:after="120" w:line="240" w:lineRule="atLeast"/>
        <w:jc w:val="center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val="ru-RU" w:eastAsia="ru-RU"/>
        </w:rPr>
      </w:pPr>
      <w:r>
        <w:rPr>
          <w:rFonts w:ascii="LiberationSerif" w:eastAsia="Times New Roman" w:hAnsi="LiberationSerif" w:cs="Times New Roman"/>
          <w:b/>
          <w:bCs/>
          <w:caps/>
          <w:color w:val="000000"/>
          <w:lang w:val="ru-RU" w:eastAsia="ru-RU"/>
        </w:rPr>
        <w:t>(ID 5425761</w:t>
      </w:r>
      <w:r w:rsidRPr="00200CA9">
        <w:rPr>
          <w:rFonts w:ascii="LiberationSerif" w:eastAsia="Times New Roman" w:hAnsi="LiberationSerif" w:cs="Times New Roman"/>
          <w:b/>
          <w:bCs/>
          <w:caps/>
          <w:color w:val="000000"/>
          <w:lang w:val="ru-RU" w:eastAsia="ru-RU"/>
        </w:rPr>
        <w:t>)</w:t>
      </w:r>
    </w:p>
    <w:p w:rsidR="00200CA9" w:rsidRPr="00200CA9" w:rsidRDefault="00200CA9" w:rsidP="00200CA9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</w:p>
    <w:p w:rsidR="00200CA9" w:rsidRPr="00200CA9" w:rsidRDefault="00200CA9" w:rsidP="00200CA9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200C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Учитель</w:t>
      </w:r>
      <w:r w:rsidRPr="00200CA9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: </w:t>
      </w:r>
      <w:proofErr w:type="spellStart"/>
      <w:r w:rsidRPr="00200C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Салаватуллина</w:t>
      </w:r>
      <w:proofErr w:type="spellEnd"/>
      <w:r w:rsidRPr="00200C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00C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Гульнур</w:t>
      </w:r>
      <w:proofErr w:type="spellEnd"/>
      <w:r w:rsidRPr="00200C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00C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Загидовна</w:t>
      </w:r>
      <w:proofErr w:type="spellEnd"/>
    </w:p>
    <w:p w:rsidR="00200CA9" w:rsidRPr="00200CA9" w:rsidRDefault="00200CA9" w:rsidP="00200CA9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200CA9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</w:t>
      </w:r>
      <w:r w:rsidRPr="00200C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Квалификационная категория: </w:t>
      </w:r>
      <w:r w:rsidRPr="00200CA9">
        <w:rPr>
          <w:rFonts w:ascii="Times New Roman" w:eastAsia="Calibri" w:hAnsi="Times New Roman" w:cs="Times New Roman"/>
          <w:b/>
          <w:sz w:val="28"/>
          <w:szCs w:val="28"/>
          <w:lang w:val="ru-RU"/>
        </w:rPr>
        <w:t>первая</w:t>
      </w:r>
    </w:p>
    <w:p w:rsidR="00200CA9" w:rsidRPr="00200CA9" w:rsidRDefault="00200CA9" w:rsidP="00200CA9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4"/>
          <w:lang w:val="ru-RU" w:eastAsia="ru-RU"/>
        </w:rPr>
      </w:pPr>
    </w:p>
    <w:p w:rsidR="00200CA9" w:rsidRPr="00200CA9" w:rsidRDefault="00200CA9" w:rsidP="00200CA9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be-BY" w:eastAsia="ru-RU"/>
        </w:rPr>
      </w:pPr>
    </w:p>
    <w:p w:rsidR="00200CA9" w:rsidRPr="00200CA9" w:rsidRDefault="00200CA9" w:rsidP="00200CA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00CA9">
        <w:rPr>
          <w:rFonts w:ascii="Times New Roman" w:eastAsia="Times New Roman" w:hAnsi="Times New Roman" w:cs="Times New Roman"/>
          <w:color w:val="C00000"/>
          <w:sz w:val="24"/>
          <w:szCs w:val="24"/>
          <w:lang w:val="ru-RU" w:eastAsia="ru-RU"/>
        </w:rPr>
        <w:t xml:space="preserve">                                                           </w:t>
      </w:r>
      <w:r w:rsidRPr="00200CA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Рассмотрено на заседании педагогического совета </w:t>
      </w:r>
    </w:p>
    <w:p w:rsidR="00200CA9" w:rsidRPr="00200CA9" w:rsidRDefault="00200CA9" w:rsidP="00200CA9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00CA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Протокол № 1 от 1 сентября 2022 г.</w:t>
      </w:r>
    </w:p>
    <w:p w:rsidR="00200CA9" w:rsidRPr="00200CA9" w:rsidRDefault="00200CA9" w:rsidP="00200CA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200CA9" w:rsidRPr="00200CA9" w:rsidRDefault="00200CA9" w:rsidP="00200CA9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</w:p>
    <w:p w:rsidR="00200CA9" w:rsidRPr="00200CA9" w:rsidRDefault="00200CA9" w:rsidP="00200CA9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</w:p>
    <w:p w:rsidR="00200CA9" w:rsidRPr="00200CA9" w:rsidRDefault="00200CA9" w:rsidP="00200CA9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</w:p>
    <w:p w:rsidR="00200CA9" w:rsidRPr="00200CA9" w:rsidRDefault="00200CA9" w:rsidP="00200CA9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</w:p>
    <w:p w:rsidR="00200CA9" w:rsidRDefault="00200CA9" w:rsidP="00200CA9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200CA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                                                          </w:t>
      </w:r>
    </w:p>
    <w:p w:rsidR="00200CA9" w:rsidRDefault="00200CA9" w:rsidP="00200CA9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</w:p>
    <w:p w:rsidR="00200CA9" w:rsidRPr="00200CA9" w:rsidRDefault="00200CA9" w:rsidP="00200CA9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e-BY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                                                                      </w:t>
      </w:r>
      <w:r w:rsidRPr="00200CA9"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  <w:t xml:space="preserve">Деушево </w:t>
      </w:r>
      <w:r w:rsidRPr="00200C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2022 </w:t>
      </w:r>
    </w:p>
    <w:p w:rsidR="001C0038" w:rsidRPr="00200CA9" w:rsidRDefault="001C0038">
      <w:pPr>
        <w:autoSpaceDE w:val="0"/>
        <w:autoSpaceDN w:val="0"/>
        <w:spacing w:after="78" w:line="220" w:lineRule="exact"/>
        <w:rPr>
          <w:lang w:val="be-BY"/>
        </w:rPr>
      </w:pPr>
    </w:p>
    <w:p w:rsidR="001C0038" w:rsidRPr="0020624F" w:rsidRDefault="001C0038" w:rsidP="00F33800">
      <w:pPr>
        <w:autoSpaceDE w:val="0"/>
        <w:autoSpaceDN w:val="0"/>
        <w:spacing w:before="978" w:after="0" w:line="262" w:lineRule="auto"/>
        <w:ind w:right="3600"/>
        <w:rPr>
          <w:lang w:val="ru-RU"/>
        </w:rPr>
      </w:pPr>
    </w:p>
    <w:p w:rsidR="0020624F" w:rsidRDefault="0020624F" w:rsidP="0020624F">
      <w:pPr>
        <w:autoSpaceDE w:val="0"/>
        <w:autoSpaceDN w:val="0"/>
        <w:spacing w:after="0" w:line="230" w:lineRule="auto"/>
        <w:ind w:right="3942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1C0038" w:rsidRPr="00F33800" w:rsidRDefault="001C0038" w:rsidP="00F33800">
      <w:pPr>
        <w:autoSpaceDE w:val="0"/>
        <w:autoSpaceDN w:val="0"/>
        <w:spacing w:after="0" w:line="230" w:lineRule="auto"/>
        <w:ind w:left="5040" w:right="-54"/>
        <w:rPr>
          <w:rFonts w:ascii="Times New Roman" w:eastAsia="Times New Roman" w:hAnsi="Times New Roman"/>
          <w:color w:val="000000"/>
          <w:sz w:val="24"/>
          <w:lang w:val="ru-RU"/>
        </w:rPr>
        <w:sectPr w:rsidR="001C0038" w:rsidRPr="00F33800" w:rsidSect="00505E90">
          <w:pgSz w:w="11900" w:h="16840"/>
          <w:pgMar w:top="851" w:right="851" w:bottom="851" w:left="1418" w:header="720" w:footer="720" w:gutter="0"/>
          <w:cols w:space="720" w:equalWidth="0">
            <w:col w:w="10311" w:space="0"/>
          </w:cols>
          <w:docGrid w:linePitch="360"/>
        </w:sectPr>
      </w:pPr>
      <w:bookmarkStart w:id="0" w:name="_GoBack"/>
      <w:bookmarkEnd w:id="0"/>
    </w:p>
    <w:p w:rsidR="001C0038" w:rsidRDefault="009E3725" w:rsidP="00D95EB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</w:pPr>
      <w:r w:rsidRPr="00D95EBD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1D662B" w:rsidRPr="00D95EBD" w:rsidRDefault="001D662B" w:rsidP="00D95EBD">
      <w:pPr>
        <w:autoSpaceDE w:val="0"/>
        <w:autoSpaceDN w:val="0"/>
        <w:spacing w:after="0" w:line="240" w:lineRule="auto"/>
        <w:jc w:val="center"/>
        <w:rPr>
          <w:sz w:val="24"/>
          <w:szCs w:val="24"/>
          <w:lang w:val="ru-RU"/>
        </w:rPr>
      </w:pPr>
    </w:p>
    <w:p w:rsidR="001C0038" w:rsidRPr="00D95EBD" w:rsidRDefault="009E3725" w:rsidP="00D95EBD">
      <w:pPr>
        <w:autoSpaceDE w:val="0"/>
        <w:autoSpaceDN w:val="0"/>
        <w:spacing w:after="0" w:line="240" w:lineRule="auto"/>
        <w:ind w:right="432" w:firstLine="720"/>
        <w:rPr>
          <w:sz w:val="24"/>
          <w:szCs w:val="24"/>
          <w:lang w:val="ru-RU"/>
        </w:rPr>
      </w:pPr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При создании программы учитывались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</w:t>
      </w:r>
    </w:p>
    <w:p w:rsidR="001C0038" w:rsidRPr="00D95EBD" w:rsidRDefault="009E3725" w:rsidP="00D95EBD">
      <w:pPr>
        <w:autoSpaceDE w:val="0"/>
        <w:autoSpaceDN w:val="0"/>
        <w:spacing w:after="0" w:line="240" w:lineRule="auto"/>
        <w:ind w:firstLine="180"/>
        <w:rPr>
          <w:sz w:val="24"/>
          <w:szCs w:val="24"/>
          <w:lang w:val="ru-RU"/>
        </w:rPr>
      </w:pPr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В программе нашли своё отражение объективно сложившиеся реалии современного </w:t>
      </w:r>
      <w:r w:rsidRPr="00D95EBD">
        <w:rPr>
          <w:sz w:val="24"/>
          <w:szCs w:val="24"/>
          <w:lang w:val="ru-RU"/>
        </w:rPr>
        <w:br/>
      </w:r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социокультурного развития общества, условия деятельности образовательных организаций, запросы родителей, учителей и методистов на обновление содержания образовательного процесса, внедрение в его практику современных подходов, новых методик и технологий.</w:t>
      </w:r>
    </w:p>
    <w:p w:rsidR="001C0038" w:rsidRPr="00D95EBD" w:rsidRDefault="009E3725" w:rsidP="00D95EBD">
      <w:pPr>
        <w:autoSpaceDE w:val="0"/>
        <w:autoSpaceDN w:val="0"/>
        <w:spacing w:after="0" w:line="240" w:lineRule="auto"/>
        <w:ind w:firstLine="180"/>
        <w:rPr>
          <w:sz w:val="24"/>
          <w:szCs w:val="24"/>
          <w:lang w:val="ru-RU"/>
        </w:rPr>
      </w:pPr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Изучение учебного предмета «Физическая культура» имеет </w:t>
      </w:r>
      <w:proofErr w:type="gramStart"/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важное значение</w:t>
      </w:r>
      <w:proofErr w:type="gramEnd"/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в онтогенезе детей младшего школьного возраста.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младших школьников в самостоятельные занятия физической культурой и спортом.</w:t>
      </w:r>
    </w:p>
    <w:p w:rsidR="001C0038" w:rsidRPr="00D95EBD" w:rsidRDefault="009E3725" w:rsidP="00D95EBD">
      <w:pPr>
        <w:autoSpaceDE w:val="0"/>
        <w:autoSpaceDN w:val="0"/>
        <w:spacing w:after="0" w:line="240" w:lineRule="auto"/>
        <w:ind w:firstLine="180"/>
        <w:rPr>
          <w:sz w:val="24"/>
          <w:szCs w:val="24"/>
          <w:lang w:val="ru-RU"/>
        </w:rPr>
      </w:pPr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Целью образования по физической культуре в начальной школе является формирование у учащихся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школьников,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</w:t>
      </w:r>
      <w:proofErr w:type="spellStart"/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прикладноориентированной</w:t>
      </w:r>
      <w:proofErr w:type="spellEnd"/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направленности.</w:t>
      </w:r>
    </w:p>
    <w:p w:rsidR="001C0038" w:rsidRPr="00D95EBD" w:rsidRDefault="009E3725" w:rsidP="00D95EBD">
      <w:pPr>
        <w:autoSpaceDE w:val="0"/>
        <w:autoSpaceDN w:val="0"/>
        <w:spacing w:after="0" w:line="240" w:lineRule="auto"/>
        <w:ind w:firstLine="180"/>
        <w:rPr>
          <w:sz w:val="24"/>
          <w:szCs w:val="24"/>
          <w:lang w:val="ru-RU"/>
        </w:rPr>
      </w:pPr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Развивающая ориентация учебного предмета «Физическая культура» заключается в формировании у младших школьников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</w:t>
      </w:r>
    </w:p>
    <w:p w:rsidR="001C0038" w:rsidRPr="00D95EBD" w:rsidRDefault="009E3725" w:rsidP="00D95EBD">
      <w:pPr>
        <w:autoSpaceDE w:val="0"/>
        <w:autoSpaceDN w:val="0"/>
        <w:spacing w:after="0" w:line="240" w:lineRule="auto"/>
        <w:rPr>
          <w:sz w:val="24"/>
          <w:szCs w:val="24"/>
          <w:lang w:val="ru-RU"/>
        </w:rPr>
      </w:pPr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</w:t>
      </w:r>
    </w:p>
    <w:p w:rsidR="001C0038" w:rsidRPr="00D95EBD" w:rsidRDefault="009E3725" w:rsidP="00D95EBD">
      <w:pPr>
        <w:autoSpaceDE w:val="0"/>
        <w:autoSpaceDN w:val="0"/>
        <w:spacing w:after="0" w:line="240" w:lineRule="auto"/>
        <w:ind w:right="144" w:firstLine="180"/>
        <w:rPr>
          <w:sz w:val="24"/>
          <w:szCs w:val="24"/>
          <w:lang w:val="ru-RU"/>
        </w:rPr>
      </w:pPr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</w:t>
      </w:r>
    </w:p>
    <w:p w:rsidR="001C0038" w:rsidRPr="00D95EBD" w:rsidRDefault="009E3725" w:rsidP="00D95EBD">
      <w:pPr>
        <w:autoSpaceDE w:val="0"/>
        <w:autoSpaceDN w:val="0"/>
        <w:spacing w:after="0" w:line="240" w:lineRule="auto"/>
        <w:ind w:firstLine="180"/>
        <w:rPr>
          <w:sz w:val="24"/>
          <w:szCs w:val="24"/>
          <w:lang w:val="ru-RU"/>
        </w:rPr>
      </w:pPr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Методологической основой структуры и содержания программы по физической культуре для начального общего образования является личностно-</w:t>
      </w:r>
      <w:proofErr w:type="spellStart"/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деятельностный</w:t>
      </w:r>
      <w:proofErr w:type="spellEnd"/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подход, ориентирующий педагогический процесс на развитие целостной личности </w:t>
      </w:r>
      <w:proofErr w:type="gramStart"/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. Достижение целостного развития становится возможным благодаря освоению младшими школьниками двигательной деятельности, представляющей собой основу содержания учебного предмета «Физическая культура».</w:t>
      </w:r>
    </w:p>
    <w:p w:rsidR="001C0038" w:rsidRPr="00D95EBD" w:rsidRDefault="009E3725" w:rsidP="00D95EBD">
      <w:pPr>
        <w:autoSpaceDE w:val="0"/>
        <w:autoSpaceDN w:val="0"/>
        <w:spacing w:after="0" w:line="240" w:lineRule="auto"/>
        <w:ind w:right="144"/>
        <w:rPr>
          <w:sz w:val="24"/>
          <w:szCs w:val="24"/>
          <w:lang w:val="ru-RU"/>
        </w:rPr>
      </w:pPr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Двигательная деятельность оказывает активное влияние на развитие психической и социальной природы </w:t>
      </w:r>
      <w:proofErr w:type="gramStart"/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. Как и любая деятельность, она включает в себя </w:t>
      </w:r>
      <w:proofErr w:type="gramStart"/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информационный</w:t>
      </w:r>
      <w:proofErr w:type="gramEnd"/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операциональный</w:t>
      </w:r>
      <w:proofErr w:type="spellEnd"/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и мотивационно-процессуальный компоненты, которые находят своё отражение в соответствующих дидактических линиях учебного предмета.</w:t>
      </w:r>
    </w:p>
    <w:p w:rsidR="001C0038" w:rsidRPr="00D95EBD" w:rsidRDefault="009E3725" w:rsidP="001D662B">
      <w:pPr>
        <w:tabs>
          <w:tab w:val="left" w:pos="180"/>
        </w:tabs>
        <w:autoSpaceDE w:val="0"/>
        <w:autoSpaceDN w:val="0"/>
        <w:spacing w:after="0" w:line="240" w:lineRule="auto"/>
        <w:ind w:right="432"/>
        <w:jc w:val="both"/>
        <w:rPr>
          <w:sz w:val="24"/>
          <w:szCs w:val="24"/>
          <w:lang w:val="ru-RU"/>
        </w:rPr>
      </w:pPr>
      <w:r w:rsidRPr="00D95EBD">
        <w:rPr>
          <w:sz w:val="24"/>
          <w:szCs w:val="24"/>
          <w:lang w:val="ru-RU"/>
        </w:rPr>
        <w:tab/>
      </w:r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В целях усиления мотивационной составляющей учебного предмета и подготовки школьников к выполнению комплекса ГТО в структуру программы в раздел «Физическое совершенствование»</w:t>
      </w:r>
      <w:r w:rsidR="00767699">
        <w:rPr>
          <w:sz w:val="24"/>
          <w:szCs w:val="24"/>
          <w:lang w:val="ru-RU"/>
        </w:rPr>
        <w:t xml:space="preserve"> </w:t>
      </w:r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вводится образовательный модуль «</w:t>
      </w:r>
      <w:proofErr w:type="spellStart"/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Прикладно</w:t>
      </w:r>
      <w:proofErr w:type="spellEnd"/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-ориентированная физическая культура». Данный модуль позволит удовлетворить интересы учащихся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</w:t>
      </w:r>
    </w:p>
    <w:p w:rsidR="001C0038" w:rsidRPr="00D95EBD" w:rsidRDefault="009E3725" w:rsidP="001D662B">
      <w:pPr>
        <w:tabs>
          <w:tab w:val="left" w:pos="180"/>
        </w:tabs>
        <w:autoSpaceDE w:val="0"/>
        <w:autoSpaceDN w:val="0"/>
        <w:spacing w:after="0" w:line="240" w:lineRule="auto"/>
        <w:jc w:val="both"/>
        <w:rPr>
          <w:sz w:val="24"/>
          <w:szCs w:val="24"/>
          <w:lang w:val="ru-RU"/>
        </w:rPr>
      </w:pPr>
      <w:r w:rsidRPr="00D95EBD">
        <w:rPr>
          <w:sz w:val="24"/>
          <w:szCs w:val="24"/>
          <w:lang w:val="ru-RU"/>
        </w:rPr>
        <w:lastRenderedPageBreak/>
        <w:tab/>
      </w:r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Содержание модуля «</w:t>
      </w:r>
      <w:proofErr w:type="spellStart"/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Прикладно</w:t>
      </w:r>
      <w:proofErr w:type="spellEnd"/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-ориентированная физическая культура», обеспечивается Примерными программами по видам спорта, которые рекомендуются Министерством просвещения РФ для занятий физической культурой и могут использоваться образовательными организациями исходя из интересов учащихся, физкультурно-спортивных традиций, наличия необходимой материально-технической базы, квалификации педагогического состава. Помимо Примерных программ, рекомендуемых Министерством просвещения РФ, образовательные организации могут разрабатывать своё содержание для модуля «</w:t>
      </w:r>
      <w:proofErr w:type="spellStart"/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Прикладно</w:t>
      </w:r>
      <w:proofErr w:type="spellEnd"/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-ориентированная физическая культура» и включать в него популярные национальные виды спорта, подвижные игры и развлечения, </w:t>
      </w:r>
      <w:r w:rsidRPr="00D95EBD">
        <w:rPr>
          <w:sz w:val="24"/>
          <w:szCs w:val="24"/>
          <w:lang w:val="ru-RU"/>
        </w:rPr>
        <w:br/>
      </w:r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основывающиеся на этнокультурных, исторических и современных традициях региона и школы. </w:t>
      </w:r>
      <w:r w:rsidRPr="00D95EBD">
        <w:rPr>
          <w:sz w:val="24"/>
          <w:szCs w:val="24"/>
          <w:lang w:val="ru-RU"/>
        </w:rPr>
        <w:tab/>
      </w:r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Планируемые результаты включают в себя личностные, </w:t>
      </w:r>
      <w:proofErr w:type="spellStart"/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и предметные результаты.</w:t>
      </w:r>
    </w:p>
    <w:p w:rsidR="001C0038" w:rsidRPr="00D95EBD" w:rsidRDefault="009E3725" w:rsidP="001D662B">
      <w:pPr>
        <w:autoSpaceDE w:val="0"/>
        <w:autoSpaceDN w:val="0"/>
        <w:spacing w:after="0" w:line="240" w:lineRule="auto"/>
        <w:ind w:right="432"/>
        <w:jc w:val="both"/>
        <w:rPr>
          <w:sz w:val="24"/>
          <w:szCs w:val="24"/>
          <w:lang w:val="ru-RU"/>
        </w:rPr>
      </w:pPr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Личностные результаты представлены в программе за весь период обучения в начальной школе; </w:t>
      </w:r>
      <w:proofErr w:type="spellStart"/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и предметные результаты — за каждый год обучения.</w:t>
      </w:r>
    </w:p>
    <w:p w:rsidR="001C0038" w:rsidRPr="00D95EBD" w:rsidRDefault="009E3725" w:rsidP="001D662B">
      <w:pPr>
        <w:autoSpaceDE w:val="0"/>
        <w:autoSpaceDN w:val="0"/>
        <w:spacing w:after="0" w:line="240" w:lineRule="auto"/>
        <w:ind w:right="144" w:firstLine="180"/>
        <w:jc w:val="both"/>
        <w:rPr>
          <w:sz w:val="24"/>
          <w:szCs w:val="24"/>
          <w:lang w:val="ru-RU"/>
        </w:rPr>
      </w:pPr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Результативность освоения учебного предмета учащимися достигается посредством современных научно-обоснованных инновационных средств, методов и форм обучения, информационно-коммуникативных технологий и передового педагогического опыта.</w:t>
      </w:r>
    </w:p>
    <w:p w:rsidR="00D95EBD" w:rsidRPr="00D95EBD" w:rsidRDefault="009E3725" w:rsidP="001D662B">
      <w:pPr>
        <w:tabs>
          <w:tab w:val="left" w:pos="180"/>
          <w:tab w:val="left" w:pos="10610"/>
        </w:tabs>
        <w:autoSpaceDE w:val="0"/>
        <w:autoSpaceDN w:val="0"/>
        <w:spacing w:after="0" w:line="240" w:lineRule="auto"/>
        <w:ind w:right="-22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</w:pPr>
      <w:r w:rsidRPr="00D95EBD">
        <w:rPr>
          <w:sz w:val="24"/>
          <w:szCs w:val="24"/>
          <w:lang w:val="ru-RU"/>
        </w:rPr>
        <w:tab/>
      </w:r>
      <w:r w:rsidRPr="00D95EBD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Место учебного предмета «Физическая культура» в учебном плане</w:t>
      </w:r>
    </w:p>
    <w:p w:rsidR="001C0038" w:rsidRPr="00D95EBD" w:rsidRDefault="009E3725" w:rsidP="001D662B">
      <w:pPr>
        <w:tabs>
          <w:tab w:val="left" w:pos="180"/>
          <w:tab w:val="left" w:pos="10610"/>
        </w:tabs>
        <w:autoSpaceDE w:val="0"/>
        <w:autoSpaceDN w:val="0"/>
        <w:spacing w:after="0" w:line="240" w:lineRule="auto"/>
        <w:ind w:right="-22"/>
        <w:jc w:val="both"/>
        <w:rPr>
          <w:sz w:val="24"/>
          <w:szCs w:val="24"/>
          <w:lang w:val="ru-RU"/>
        </w:rPr>
      </w:pPr>
      <w:r w:rsidRPr="00D95EBD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 xml:space="preserve"> </w:t>
      </w:r>
      <w:r w:rsidR="00D95EBD"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В1</w:t>
      </w:r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классе на изучение предмета отводится 2 часа в неделю, суммарно 66 часов.</w:t>
      </w:r>
      <w:r w:rsidR="00D95EBD" w:rsidRPr="00D95EBD">
        <w:rPr>
          <w:sz w:val="24"/>
          <w:szCs w:val="24"/>
          <w:lang w:val="ru-RU"/>
        </w:rPr>
        <w:t xml:space="preserve"> </w:t>
      </w:r>
    </w:p>
    <w:p w:rsidR="00D95EBD" w:rsidRPr="00D95EBD" w:rsidRDefault="00D95EBD" w:rsidP="001D662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</w:pPr>
    </w:p>
    <w:p w:rsidR="001C0038" w:rsidRPr="00D95EBD" w:rsidRDefault="009E3725" w:rsidP="001D662B">
      <w:pPr>
        <w:autoSpaceDE w:val="0"/>
        <w:autoSpaceDN w:val="0"/>
        <w:spacing w:after="0" w:line="240" w:lineRule="auto"/>
        <w:jc w:val="both"/>
        <w:rPr>
          <w:sz w:val="24"/>
          <w:szCs w:val="24"/>
          <w:lang w:val="ru-RU"/>
        </w:rPr>
      </w:pPr>
      <w:r w:rsidRPr="00D95EBD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 xml:space="preserve">СОДЕРЖАНИЕ УЧЕБНОГО ПРЕДМЕТА </w:t>
      </w:r>
    </w:p>
    <w:p w:rsidR="001C0038" w:rsidRPr="00D95EBD" w:rsidRDefault="009E3725" w:rsidP="001D662B">
      <w:pPr>
        <w:tabs>
          <w:tab w:val="left" w:pos="180"/>
        </w:tabs>
        <w:autoSpaceDE w:val="0"/>
        <w:autoSpaceDN w:val="0"/>
        <w:spacing w:after="0" w:line="240" w:lineRule="auto"/>
        <w:ind w:right="144"/>
        <w:jc w:val="both"/>
        <w:rPr>
          <w:sz w:val="24"/>
          <w:szCs w:val="24"/>
          <w:lang w:val="ru-RU"/>
        </w:rPr>
      </w:pPr>
      <w:r w:rsidRPr="00D95EBD">
        <w:rPr>
          <w:sz w:val="24"/>
          <w:szCs w:val="24"/>
          <w:lang w:val="ru-RU"/>
        </w:rPr>
        <w:tab/>
      </w:r>
      <w:r w:rsidRPr="00D95EBD">
        <w:rPr>
          <w:rFonts w:ascii="Times New Roman" w:eastAsia="Times New Roman" w:hAnsi="Times New Roman"/>
          <w:b/>
          <w:i/>
          <w:color w:val="000000"/>
          <w:sz w:val="24"/>
          <w:szCs w:val="24"/>
          <w:lang w:val="ru-RU"/>
        </w:rPr>
        <w:t>Знания о физической культуре.</w:t>
      </w:r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Понятие «физическая культура» как занятия физическими упражнениями и спортом по укреплению здоровья, физическому развитию и физической подготовке.</w:t>
      </w:r>
    </w:p>
    <w:p w:rsidR="001C0038" w:rsidRPr="00D95EBD" w:rsidRDefault="009E3725" w:rsidP="001D662B">
      <w:pPr>
        <w:autoSpaceDE w:val="0"/>
        <w:autoSpaceDN w:val="0"/>
        <w:spacing w:after="0" w:line="240" w:lineRule="auto"/>
        <w:jc w:val="both"/>
        <w:rPr>
          <w:sz w:val="24"/>
          <w:szCs w:val="24"/>
          <w:lang w:val="ru-RU"/>
        </w:rPr>
      </w:pPr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Связь физических упражнений с движениями животных и трудовыми действиями древних людей.</w:t>
      </w:r>
    </w:p>
    <w:p w:rsidR="001C0038" w:rsidRPr="00D95EBD" w:rsidRDefault="009E3725" w:rsidP="001D662B">
      <w:pPr>
        <w:autoSpaceDE w:val="0"/>
        <w:autoSpaceDN w:val="0"/>
        <w:spacing w:after="0" w:line="240" w:lineRule="auto"/>
        <w:ind w:left="180"/>
        <w:jc w:val="both"/>
        <w:rPr>
          <w:sz w:val="24"/>
          <w:szCs w:val="24"/>
          <w:lang w:val="ru-RU"/>
        </w:rPr>
      </w:pPr>
      <w:r w:rsidRPr="00D95EBD">
        <w:rPr>
          <w:rFonts w:ascii="Times New Roman" w:eastAsia="Times New Roman" w:hAnsi="Times New Roman"/>
          <w:b/>
          <w:i/>
          <w:color w:val="000000"/>
          <w:sz w:val="24"/>
          <w:szCs w:val="24"/>
          <w:lang w:val="ru-RU"/>
        </w:rPr>
        <w:t>Способы самостоятельной деятельности</w:t>
      </w:r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. Режим дня и правила его составления и соблюдения.</w:t>
      </w:r>
    </w:p>
    <w:p w:rsidR="001C0038" w:rsidRPr="00D95EBD" w:rsidRDefault="009E3725" w:rsidP="001D662B">
      <w:pPr>
        <w:autoSpaceDE w:val="0"/>
        <w:autoSpaceDN w:val="0"/>
        <w:spacing w:after="0" w:line="240" w:lineRule="auto"/>
        <w:ind w:firstLine="180"/>
        <w:jc w:val="both"/>
        <w:rPr>
          <w:sz w:val="24"/>
          <w:szCs w:val="24"/>
          <w:lang w:val="ru-RU"/>
        </w:rPr>
      </w:pPr>
      <w:r w:rsidRPr="00D95EBD">
        <w:rPr>
          <w:rFonts w:ascii="Times New Roman" w:eastAsia="Times New Roman" w:hAnsi="Times New Roman"/>
          <w:b/>
          <w:i/>
          <w:color w:val="000000"/>
          <w:sz w:val="24"/>
          <w:szCs w:val="24"/>
          <w:lang w:val="ru-RU"/>
        </w:rPr>
        <w:t xml:space="preserve">Физическое </w:t>
      </w:r>
      <w:proofErr w:type="spellStart"/>
      <w:r w:rsidRPr="00D95EBD">
        <w:rPr>
          <w:rFonts w:ascii="Times New Roman" w:eastAsia="Times New Roman" w:hAnsi="Times New Roman"/>
          <w:b/>
          <w:i/>
          <w:color w:val="000000"/>
          <w:sz w:val="24"/>
          <w:szCs w:val="24"/>
          <w:lang w:val="ru-RU"/>
        </w:rPr>
        <w:t>совершенствование</w:t>
      </w:r>
      <w:proofErr w:type="gramStart"/>
      <w:r w:rsidRPr="00D95EBD">
        <w:rPr>
          <w:rFonts w:ascii="Times New Roman" w:eastAsia="Times New Roman" w:hAnsi="Times New Roman"/>
          <w:b/>
          <w:i/>
          <w:color w:val="000000"/>
          <w:sz w:val="24"/>
          <w:szCs w:val="24"/>
          <w:lang w:val="ru-RU"/>
        </w:rPr>
        <w:t>.</w:t>
      </w:r>
      <w:r w:rsidRPr="00D95EBD">
        <w:rPr>
          <w:rFonts w:ascii="Times New Roman" w:eastAsia="Times New Roman" w:hAnsi="Times New Roman"/>
          <w:i/>
          <w:color w:val="000000"/>
          <w:sz w:val="24"/>
          <w:szCs w:val="24"/>
          <w:lang w:val="ru-RU"/>
        </w:rPr>
        <w:t>О</w:t>
      </w:r>
      <w:proofErr w:type="gramEnd"/>
      <w:r w:rsidRPr="00D95EBD">
        <w:rPr>
          <w:rFonts w:ascii="Times New Roman" w:eastAsia="Times New Roman" w:hAnsi="Times New Roman"/>
          <w:i/>
          <w:color w:val="000000"/>
          <w:sz w:val="24"/>
          <w:szCs w:val="24"/>
          <w:lang w:val="ru-RU"/>
        </w:rPr>
        <w:t>здоровительная</w:t>
      </w:r>
      <w:proofErr w:type="spellEnd"/>
      <w:r w:rsidRPr="00D95EBD">
        <w:rPr>
          <w:rFonts w:ascii="Times New Roman" w:eastAsia="Times New Roman" w:hAnsi="Times New Roman"/>
          <w:i/>
          <w:color w:val="000000"/>
          <w:sz w:val="24"/>
          <w:szCs w:val="24"/>
          <w:lang w:val="ru-RU"/>
        </w:rPr>
        <w:t xml:space="preserve"> физическая культура.</w:t>
      </w:r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Гигиена человека и требования к проведению гигиенических процедур. Осанка и комплексы упражнений для правильного её развития. Физические упражнения для физкультминуток и утренней зарядки.</w:t>
      </w:r>
    </w:p>
    <w:p w:rsidR="001C0038" w:rsidRPr="00D95EBD" w:rsidRDefault="009E3725" w:rsidP="001D662B">
      <w:pPr>
        <w:tabs>
          <w:tab w:val="left" w:pos="180"/>
        </w:tabs>
        <w:autoSpaceDE w:val="0"/>
        <w:autoSpaceDN w:val="0"/>
        <w:spacing w:after="0" w:line="240" w:lineRule="auto"/>
        <w:ind w:right="720"/>
        <w:jc w:val="both"/>
        <w:rPr>
          <w:sz w:val="24"/>
          <w:szCs w:val="24"/>
          <w:lang w:val="ru-RU"/>
        </w:rPr>
      </w:pPr>
      <w:r w:rsidRPr="00D95EBD">
        <w:rPr>
          <w:sz w:val="24"/>
          <w:szCs w:val="24"/>
          <w:lang w:val="ru-RU"/>
        </w:rPr>
        <w:tab/>
      </w:r>
      <w:r w:rsidRPr="00D95EBD">
        <w:rPr>
          <w:rFonts w:ascii="Times New Roman" w:eastAsia="Times New Roman" w:hAnsi="Times New Roman"/>
          <w:i/>
          <w:color w:val="000000"/>
          <w:sz w:val="24"/>
          <w:szCs w:val="24"/>
          <w:lang w:val="ru-RU"/>
        </w:rPr>
        <w:t>Спортивно-оздоровительная физическая культура.</w:t>
      </w:r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Правила поведения на уроках физической культуры, подбора одежды для занятий в спортивном зале и на открытом воздухе.</w:t>
      </w:r>
    </w:p>
    <w:p w:rsidR="001C0038" w:rsidRPr="00D95EBD" w:rsidRDefault="009E3725" w:rsidP="001D662B">
      <w:pPr>
        <w:autoSpaceDE w:val="0"/>
        <w:autoSpaceDN w:val="0"/>
        <w:spacing w:after="0" w:line="240" w:lineRule="auto"/>
        <w:ind w:right="576" w:firstLine="180"/>
        <w:jc w:val="both"/>
        <w:rPr>
          <w:sz w:val="24"/>
          <w:szCs w:val="24"/>
          <w:lang w:val="ru-RU"/>
        </w:rPr>
      </w:pPr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Гимнастика с основами акробатики. Исходные положения в физических упражнениях: стойки, упоры, седы, положения лёжа. Строевые упражнения: построение и перестроение в одну и две шеренги, стоя на месте; повороты направо и налево; передвижение в колонне по одному с равномерной скоростью.</w:t>
      </w:r>
    </w:p>
    <w:p w:rsidR="001C0038" w:rsidRPr="00D95EBD" w:rsidRDefault="009E3725" w:rsidP="001D662B">
      <w:pPr>
        <w:tabs>
          <w:tab w:val="left" w:pos="180"/>
        </w:tabs>
        <w:autoSpaceDE w:val="0"/>
        <w:autoSpaceDN w:val="0"/>
        <w:spacing w:after="0" w:line="240" w:lineRule="auto"/>
        <w:ind w:right="144"/>
        <w:jc w:val="both"/>
        <w:rPr>
          <w:sz w:val="24"/>
          <w:szCs w:val="24"/>
          <w:lang w:val="ru-RU"/>
        </w:rPr>
      </w:pPr>
      <w:r w:rsidRPr="00D95EBD">
        <w:rPr>
          <w:sz w:val="24"/>
          <w:szCs w:val="24"/>
          <w:lang w:val="ru-RU"/>
        </w:rPr>
        <w:tab/>
      </w:r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Гимнастические упражнения: стилизованные способы передвижения ходьбой и бегом; упражнения с гимнастическим мячом и гимнастической скакалкой; стилизованные гимнастические прыжки.</w:t>
      </w:r>
    </w:p>
    <w:p w:rsidR="00D95EBD" w:rsidRPr="00D95EBD" w:rsidRDefault="009E3725" w:rsidP="001D662B">
      <w:pPr>
        <w:autoSpaceDE w:val="0"/>
        <w:autoSpaceDN w:val="0"/>
        <w:spacing w:after="0" w:line="240" w:lineRule="auto"/>
        <w:ind w:firstLine="180"/>
        <w:jc w:val="both"/>
        <w:rPr>
          <w:sz w:val="24"/>
          <w:szCs w:val="24"/>
          <w:lang w:val="ru-RU"/>
        </w:rPr>
      </w:pPr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Акробатические упражнения: подъём туловища из </w:t>
      </w:r>
      <w:proofErr w:type="gramStart"/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положения</w:t>
      </w:r>
      <w:proofErr w:type="gramEnd"/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лёжа на спине и животе; подъём ног из положения лёжа на животе; сгибание рук в положении упор лёжа; прыжки в группировке, толчком двумя ногами; прыжки в упоре на руки, толчком двумя ногами.</w:t>
      </w:r>
      <w:r w:rsidRPr="00D95EBD">
        <w:rPr>
          <w:sz w:val="24"/>
          <w:szCs w:val="24"/>
          <w:lang w:val="ru-RU"/>
        </w:rPr>
        <w:tab/>
      </w:r>
      <w:r w:rsidRPr="00D95EBD">
        <w:rPr>
          <w:sz w:val="24"/>
          <w:szCs w:val="24"/>
          <w:lang w:val="ru-RU"/>
        </w:rPr>
        <w:tab/>
      </w:r>
    </w:p>
    <w:p w:rsidR="001C0038" w:rsidRPr="00D95EBD" w:rsidRDefault="009E3725" w:rsidP="001D662B">
      <w:pPr>
        <w:autoSpaceDE w:val="0"/>
        <w:autoSpaceDN w:val="0"/>
        <w:spacing w:after="0" w:line="240" w:lineRule="auto"/>
        <w:ind w:firstLine="180"/>
        <w:jc w:val="both"/>
        <w:rPr>
          <w:sz w:val="24"/>
          <w:szCs w:val="24"/>
          <w:lang w:val="ru-RU"/>
        </w:rPr>
      </w:pPr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Лёгкая атлетика. Равномерная ходьба и равномерный бег. Прыжки в длину и высоту с места толчком двумя ногами, в высоту с прямого разбега.</w:t>
      </w:r>
    </w:p>
    <w:p w:rsidR="001C0038" w:rsidRPr="00D95EBD" w:rsidRDefault="009E3725" w:rsidP="001D662B">
      <w:pPr>
        <w:autoSpaceDE w:val="0"/>
        <w:autoSpaceDN w:val="0"/>
        <w:spacing w:after="0" w:line="240" w:lineRule="auto"/>
        <w:ind w:left="180"/>
        <w:jc w:val="both"/>
        <w:rPr>
          <w:sz w:val="24"/>
          <w:szCs w:val="24"/>
          <w:lang w:val="ru-RU"/>
        </w:rPr>
      </w:pPr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Подвижные и спортивные игры. Считалки для самостоятельной организации подвижных игр.</w:t>
      </w:r>
    </w:p>
    <w:p w:rsidR="00D95EBD" w:rsidRPr="00D95EBD" w:rsidRDefault="009E3725" w:rsidP="001D662B">
      <w:pPr>
        <w:autoSpaceDE w:val="0"/>
        <w:autoSpaceDN w:val="0"/>
        <w:spacing w:after="0" w:line="240" w:lineRule="auto"/>
        <w:ind w:right="720" w:firstLine="18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proofErr w:type="spellStart"/>
      <w:r w:rsidRPr="00D95EBD">
        <w:rPr>
          <w:rFonts w:ascii="Times New Roman" w:eastAsia="Times New Roman" w:hAnsi="Times New Roman"/>
          <w:i/>
          <w:color w:val="000000"/>
          <w:sz w:val="24"/>
          <w:szCs w:val="24"/>
          <w:lang w:val="ru-RU"/>
        </w:rPr>
        <w:t>Прикладно</w:t>
      </w:r>
      <w:proofErr w:type="spellEnd"/>
      <w:r w:rsidRPr="00D95EBD">
        <w:rPr>
          <w:rFonts w:ascii="Times New Roman" w:eastAsia="Times New Roman" w:hAnsi="Times New Roman"/>
          <w:i/>
          <w:color w:val="000000"/>
          <w:sz w:val="24"/>
          <w:szCs w:val="24"/>
          <w:lang w:val="ru-RU"/>
        </w:rPr>
        <w:t>-ориентированная физическая культура</w:t>
      </w:r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. Развитие основных физических каче</w:t>
      </w:r>
      <w:proofErr w:type="gramStart"/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ств ср</w:t>
      </w:r>
      <w:proofErr w:type="gramEnd"/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едствами спортивных и подвижных игр. Подготовка к выполнению нормативных требований комплекса ГТО.</w:t>
      </w:r>
    </w:p>
    <w:p w:rsidR="001C0038" w:rsidRPr="00D95EBD" w:rsidRDefault="00D95EBD" w:rsidP="001D662B">
      <w:pPr>
        <w:autoSpaceDE w:val="0"/>
        <w:autoSpaceDN w:val="0"/>
        <w:spacing w:after="0" w:line="240" w:lineRule="auto"/>
        <w:ind w:right="720" w:firstLine="180"/>
        <w:jc w:val="both"/>
        <w:rPr>
          <w:sz w:val="24"/>
          <w:szCs w:val="24"/>
          <w:lang w:val="ru-RU"/>
        </w:rPr>
      </w:pPr>
      <w:r w:rsidRPr="00D95EBD">
        <w:rPr>
          <w:sz w:val="24"/>
          <w:szCs w:val="24"/>
          <w:lang w:val="ru-RU"/>
        </w:rPr>
        <w:t xml:space="preserve"> </w:t>
      </w:r>
    </w:p>
    <w:p w:rsidR="001D662B" w:rsidRDefault="001D662B" w:rsidP="001D662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</w:pPr>
    </w:p>
    <w:p w:rsidR="001D662B" w:rsidRDefault="001D662B" w:rsidP="001D662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</w:pPr>
    </w:p>
    <w:p w:rsidR="001D662B" w:rsidRDefault="001D662B" w:rsidP="001D662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</w:pPr>
    </w:p>
    <w:p w:rsidR="001C0038" w:rsidRPr="00D95EBD" w:rsidRDefault="009E3725" w:rsidP="001D662B">
      <w:pPr>
        <w:autoSpaceDE w:val="0"/>
        <w:autoSpaceDN w:val="0"/>
        <w:spacing w:after="0" w:line="240" w:lineRule="auto"/>
        <w:jc w:val="both"/>
        <w:rPr>
          <w:sz w:val="24"/>
          <w:szCs w:val="24"/>
          <w:lang w:val="ru-RU"/>
        </w:rPr>
      </w:pPr>
      <w:r w:rsidRPr="00D95EBD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:rsidR="001C0038" w:rsidRPr="00D95EBD" w:rsidRDefault="009E3725" w:rsidP="001D662B">
      <w:pPr>
        <w:autoSpaceDE w:val="0"/>
        <w:autoSpaceDN w:val="0"/>
        <w:spacing w:after="0" w:line="240" w:lineRule="auto"/>
        <w:ind w:left="180"/>
        <w:jc w:val="both"/>
        <w:rPr>
          <w:sz w:val="24"/>
          <w:szCs w:val="24"/>
          <w:lang w:val="ru-RU"/>
        </w:rPr>
      </w:pPr>
      <w:r w:rsidRPr="00D95EBD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lastRenderedPageBreak/>
        <w:t>Личностные результаты</w:t>
      </w:r>
    </w:p>
    <w:p w:rsidR="001C0038" w:rsidRPr="00D95EBD" w:rsidRDefault="009E3725" w:rsidP="00D95EBD">
      <w:pPr>
        <w:tabs>
          <w:tab w:val="left" w:pos="180"/>
        </w:tabs>
        <w:autoSpaceDE w:val="0"/>
        <w:autoSpaceDN w:val="0"/>
        <w:spacing w:after="0" w:line="240" w:lineRule="auto"/>
        <w:rPr>
          <w:sz w:val="24"/>
          <w:szCs w:val="24"/>
          <w:lang w:val="ru-RU"/>
        </w:rPr>
      </w:pPr>
      <w:r w:rsidRPr="00D95EBD">
        <w:rPr>
          <w:sz w:val="24"/>
          <w:szCs w:val="24"/>
          <w:lang w:val="ru-RU"/>
        </w:rPr>
        <w:tab/>
      </w:r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Личностные результаты освоения учебного предмета «Физическая культура» на уровне начального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 </w:t>
      </w:r>
      <w:r w:rsidRPr="00D95EBD">
        <w:rPr>
          <w:sz w:val="24"/>
          <w:szCs w:val="24"/>
          <w:lang w:val="ru-RU"/>
        </w:rPr>
        <w:tab/>
      </w:r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Личностные результаты должны отражать готовность </w:t>
      </w:r>
      <w:proofErr w:type="gramStart"/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руководствоваться ценностями и приобретение первоначального опыта деятельности на их основе:</w:t>
      </w:r>
    </w:p>
    <w:p w:rsidR="001C0038" w:rsidRPr="00D95EBD" w:rsidRDefault="009E3725" w:rsidP="00D95EBD">
      <w:pPr>
        <w:autoSpaceDE w:val="0"/>
        <w:autoSpaceDN w:val="0"/>
        <w:spacing w:after="0" w:line="240" w:lineRule="auto"/>
        <w:ind w:left="420" w:right="432"/>
        <w:rPr>
          <w:sz w:val="24"/>
          <w:szCs w:val="24"/>
          <w:lang w:val="ru-RU"/>
        </w:rPr>
      </w:pPr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—  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</w:t>
      </w:r>
    </w:p>
    <w:p w:rsidR="001C0038" w:rsidRPr="00D95EBD" w:rsidRDefault="009E3725" w:rsidP="00D95EBD">
      <w:pPr>
        <w:autoSpaceDE w:val="0"/>
        <w:autoSpaceDN w:val="0"/>
        <w:spacing w:after="0" w:line="240" w:lineRule="auto"/>
        <w:ind w:left="420" w:right="144"/>
        <w:rPr>
          <w:sz w:val="24"/>
          <w:szCs w:val="24"/>
          <w:lang w:val="ru-RU"/>
        </w:rPr>
      </w:pPr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—  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1C0038" w:rsidRPr="00D95EBD" w:rsidRDefault="009E3725" w:rsidP="00D95EBD">
      <w:pPr>
        <w:autoSpaceDE w:val="0"/>
        <w:autoSpaceDN w:val="0"/>
        <w:spacing w:after="0" w:line="240" w:lineRule="auto"/>
        <w:ind w:left="420" w:right="1440"/>
        <w:rPr>
          <w:sz w:val="24"/>
          <w:szCs w:val="24"/>
          <w:lang w:val="ru-RU"/>
        </w:rPr>
      </w:pPr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—  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1C0038" w:rsidRPr="00D95EBD" w:rsidRDefault="009E3725" w:rsidP="00D95EBD">
      <w:pPr>
        <w:autoSpaceDE w:val="0"/>
        <w:autoSpaceDN w:val="0"/>
        <w:spacing w:after="0" w:line="240" w:lineRule="auto"/>
        <w:ind w:left="420" w:right="576"/>
        <w:rPr>
          <w:sz w:val="24"/>
          <w:szCs w:val="24"/>
          <w:lang w:val="ru-RU"/>
        </w:rPr>
      </w:pPr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—  уважительное отношение к содержанию национальных подвижных игр, этнокультурным формам и видам соревновательной деятельности;</w:t>
      </w:r>
    </w:p>
    <w:p w:rsidR="001C0038" w:rsidRPr="00D95EBD" w:rsidRDefault="009E3725" w:rsidP="00D95EBD">
      <w:pPr>
        <w:autoSpaceDE w:val="0"/>
        <w:autoSpaceDN w:val="0"/>
        <w:spacing w:after="0" w:line="240" w:lineRule="auto"/>
        <w:ind w:left="420" w:right="720"/>
        <w:rPr>
          <w:sz w:val="24"/>
          <w:szCs w:val="24"/>
          <w:lang w:val="ru-RU"/>
        </w:rPr>
      </w:pPr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—  стремление к формированию культуры здоровья, соблюдению правил здорового образа жизни;</w:t>
      </w:r>
    </w:p>
    <w:p w:rsidR="001C0038" w:rsidRPr="00D95EBD" w:rsidRDefault="009E3725" w:rsidP="00D95EBD">
      <w:pPr>
        <w:autoSpaceDE w:val="0"/>
        <w:autoSpaceDN w:val="0"/>
        <w:spacing w:after="0" w:line="240" w:lineRule="auto"/>
        <w:ind w:left="420" w:right="144"/>
        <w:rPr>
          <w:sz w:val="24"/>
          <w:szCs w:val="24"/>
          <w:lang w:val="ru-RU"/>
        </w:rPr>
      </w:pPr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—  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1C0038" w:rsidRPr="00D95EBD" w:rsidRDefault="009E3725" w:rsidP="00D95EBD">
      <w:pPr>
        <w:autoSpaceDE w:val="0"/>
        <w:autoSpaceDN w:val="0"/>
        <w:spacing w:after="0" w:line="240" w:lineRule="auto"/>
        <w:ind w:left="180"/>
        <w:rPr>
          <w:sz w:val="24"/>
          <w:szCs w:val="24"/>
          <w:lang w:val="ru-RU"/>
        </w:rPr>
      </w:pPr>
      <w:proofErr w:type="spellStart"/>
      <w:r w:rsidRPr="00D95EBD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Метапредметные</w:t>
      </w:r>
      <w:proofErr w:type="spellEnd"/>
      <w:r w:rsidRPr="00D95EBD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 xml:space="preserve"> результаты</w:t>
      </w:r>
    </w:p>
    <w:p w:rsidR="001C0038" w:rsidRPr="00D95EBD" w:rsidRDefault="009E3725" w:rsidP="00D95EBD">
      <w:pPr>
        <w:autoSpaceDE w:val="0"/>
        <w:autoSpaceDN w:val="0"/>
        <w:spacing w:after="0" w:line="240" w:lineRule="auto"/>
        <w:ind w:right="720" w:firstLine="180"/>
        <w:rPr>
          <w:sz w:val="24"/>
          <w:szCs w:val="24"/>
          <w:lang w:val="ru-RU"/>
        </w:rPr>
      </w:pPr>
      <w:proofErr w:type="spellStart"/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результаты отражают достижения учащихся в овладении познавательными, коммуникативными и регулятивными универсальными учебными действиями, умения их использовать в практической деятельности. </w:t>
      </w:r>
      <w:proofErr w:type="spellStart"/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результаты формируются на протяжении каждого года обучения.</w:t>
      </w:r>
    </w:p>
    <w:p w:rsidR="001C0038" w:rsidRPr="00D95EBD" w:rsidRDefault="009E3725" w:rsidP="00D95EBD">
      <w:pPr>
        <w:autoSpaceDE w:val="0"/>
        <w:autoSpaceDN w:val="0"/>
        <w:spacing w:after="0" w:line="240" w:lineRule="auto"/>
        <w:ind w:left="180"/>
        <w:rPr>
          <w:sz w:val="24"/>
          <w:szCs w:val="24"/>
          <w:lang w:val="ru-RU"/>
        </w:rPr>
      </w:pPr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По окончании первого года обучения учащиеся научатся:</w:t>
      </w:r>
    </w:p>
    <w:p w:rsidR="001C0038" w:rsidRPr="00D95EBD" w:rsidRDefault="009E3725" w:rsidP="00D95EBD">
      <w:pPr>
        <w:autoSpaceDE w:val="0"/>
        <w:autoSpaceDN w:val="0"/>
        <w:spacing w:after="0" w:line="240" w:lineRule="auto"/>
        <w:ind w:left="180"/>
        <w:rPr>
          <w:sz w:val="24"/>
          <w:szCs w:val="24"/>
          <w:lang w:val="ru-RU"/>
        </w:rPr>
      </w:pPr>
      <w:r w:rsidRPr="00D95EBD">
        <w:rPr>
          <w:rFonts w:ascii="Times New Roman" w:eastAsia="Times New Roman" w:hAnsi="Times New Roman"/>
          <w:i/>
          <w:color w:val="000000"/>
          <w:sz w:val="24"/>
          <w:szCs w:val="24"/>
          <w:lang w:val="ru-RU"/>
        </w:rPr>
        <w:t>познавательные УУД:</w:t>
      </w:r>
    </w:p>
    <w:p w:rsidR="001C0038" w:rsidRPr="00D95EBD" w:rsidRDefault="009E3725" w:rsidP="00D95EBD">
      <w:pPr>
        <w:autoSpaceDE w:val="0"/>
        <w:autoSpaceDN w:val="0"/>
        <w:spacing w:after="0" w:line="240" w:lineRule="auto"/>
        <w:ind w:left="420"/>
        <w:rPr>
          <w:sz w:val="24"/>
          <w:szCs w:val="24"/>
          <w:lang w:val="ru-RU"/>
        </w:rPr>
      </w:pPr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—  находить общие и отличительные признаки в передвижениях человека и животных;</w:t>
      </w:r>
    </w:p>
    <w:p w:rsidR="001C0038" w:rsidRPr="00D95EBD" w:rsidRDefault="009E3725" w:rsidP="00D95EBD">
      <w:pPr>
        <w:autoSpaceDE w:val="0"/>
        <w:autoSpaceDN w:val="0"/>
        <w:spacing w:after="0" w:line="240" w:lineRule="auto"/>
        <w:ind w:left="420" w:right="1296"/>
        <w:rPr>
          <w:sz w:val="24"/>
          <w:szCs w:val="24"/>
          <w:lang w:val="ru-RU"/>
        </w:rPr>
      </w:pPr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—  устанавливать связь между бытовыми движениями древних людей и физическими упражнениями из современных видов спорта;</w:t>
      </w:r>
    </w:p>
    <w:p w:rsidR="001C0038" w:rsidRPr="00D95EBD" w:rsidRDefault="009E3725" w:rsidP="00D95EBD">
      <w:pPr>
        <w:autoSpaceDE w:val="0"/>
        <w:autoSpaceDN w:val="0"/>
        <w:spacing w:after="0" w:line="240" w:lineRule="auto"/>
        <w:ind w:left="420" w:right="1152"/>
        <w:rPr>
          <w:sz w:val="24"/>
          <w:szCs w:val="24"/>
          <w:lang w:val="ru-RU"/>
        </w:rPr>
      </w:pPr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—  сравнивать способы передвижения ходьбой и бегом, находить между ними общие и отличительные признаки;</w:t>
      </w:r>
    </w:p>
    <w:p w:rsidR="001C0038" w:rsidRPr="00D95EBD" w:rsidRDefault="009E3725" w:rsidP="00D95EBD">
      <w:pPr>
        <w:autoSpaceDE w:val="0"/>
        <w:autoSpaceDN w:val="0"/>
        <w:spacing w:after="0" w:line="240" w:lineRule="auto"/>
        <w:ind w:left="420" w:right="432"/>
        <w:rPr>
          <w:sz w:val="24"/>
          <w:szCs w:val="24"/>
          <w:lang w:val="ru-RU"/>
        </w:rPr>
      </w:pPr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—  выявлять признаки правильной и неправильной осанки, приводить возможные причины её нарушений;</w:t>
      </w:r>
    </w:p>
    <w:p w:rsidR="001C0038" w:rsidRPr="00D95EBD" w:rsidRDefault="009E3725" w:rsidP="00D95EBD">
      <w:pPr>
        <w:autoSpaceDE w:val="0"/>
        <w:autoSpaceDN w:val="0"/>
        <w:spacing w:after="0" w:line="240" w:lineRule="auto"/>
        <w:ind w:left="180"/>
        <w:rPr>
          <w:sz w:val="24"/>
          <w:szCs w:val="24"/>
          <w:lang w:val="ru-RU"/>
        </w:rPr>
      </w:pPr>
      <w:r w:rsidRPr="00D95EBD">
        <w:rPr>
          <w:rFonts w:ascii="Times New Roman" w:eastAsia="Times New Roman" w:hAnsi="Times New Roman"/>
          <w:i/>
          <w:color w:val="000000"/>
          <w:sz w:val="24"/>
          <w:szCs w:val="24"/>
          <w:lang w:val="ru-RU"/>
        </w:rPr>
        <w:t>коммуникативные УУД:</w:t>
      </w:r>
    </w:p>
    <w:p w:rsidR="001C0038" w:rsidRPr="00D95EBD" w:rsidRDefault="009E3725" w:rsidP="00D95EBD">
      <w:pPr>
        <w:autoSpaceDE w:val="0"/>
        <w:autoSpaceDN w:val="0"/>
        <w:spacing w:after="0" w:line="240" w:lineRule="auto"/>
        <w:ind w:left="42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—  воспроизводить названия разучиваемых физических упражнений и их исходные положения; </w:t>
      </w:r>
    </w:p>
    <w:p w:rsidR="00D95EBD" w:rsidRPr="00D95EBD" w:rsidRDefault="00D95EBD" w:rsidP="00D95EBD">
      <w:pPr>
        <w:autoSpaceDE w:val="0"/>
        <w:autoSpaceDN w:val="0"/>
        <w:spacing w:after="0" w:line="240" w:lineRule="auto"/>
        <w:rPr>
          <w:sz w:val="24"/>
          <w:szCs w:val="24"/>
          <w:lang w:val="ru-RU"/>
        </w:rPr>
      </w:pPr>
    </w:p>
    <w:p w:rsidR="001C0038" w:rsidRPr="00D95EBD" w:rsidRDefault="009E3725" w:rsidP="00D95EBD">
      <w:pPr>
        <w:autoSpaceDE w:val="0"/>
        <w:autoSpaceDN w:val="0"/>
        <w:spacing w:after="0" w:line="240" w:lineRule="auto"/>
        <w:ind w:left="240" w:right="288"/>
        <w:rPr>
          <w:sz w:val="24"/>
          <w:szCs w:val="24"/>
          <w:lang w:val="ru-RU"/>
        </w:rPr>
      </w:pPr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—  высказывать мнение о положительном влиянии занятий физической культурой, оценивать влияние гигиенических процедур на укрепление здоровья; </w:t>
      </w:r>
    </w:p>
    <w:p w:rsidR="001C0038" w:rsidRPr="00D95EBD" w:rsidRDefault="009E3725" w:rsidP="00D95EBD">
      <w:pPr>
        <w:autoSpaceDE w:val="0"/>
        <w:autoSpaceDN w:val="0"/>
        <w:spacing w:after="0" w:line="240" w:lineRule="auto"/>
        <w:ind w:left="240" w:right="144"/>
        <w:rPr>
          <w:sz w:val="24"/>
          <w:szCs w:val="24"/>
          <w:lang w:val="ru-RU"/>
        </w:rPr>
      </w:pPr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—  управлять эмоциями во время занятий физической культурой и проведения подвижных игр, соблюдать правила поведения и положительно относиться к замечаниям других учащихся и учителя; </w:t>
      </w:r>
    </w:p>
    <w:p w:rsidR="001C0038" w:rsidRPr="00D95EBD" w:rsidRDefault="009E3725" w:rsidP="00D95EBD">
      <w:pPr>
        <w:autoSpaceDE w:val="0"/>
        <w:autoSpaceDN w:val="0"/>
        <w:spacing w:after="0" w:line="240" w:lineRule="auto"/>
        <w:ind w:left="240" w:right="288"/>
        <w:rPr>
          <w:sz w:val="24"/>
          <w:szCs w:val="24"/>
          <w:lang w:val="ru-RU"/>
        </w:rPr>
      </w:pPr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—  обсуждать правила проведения подвижных игр, обосновывать объективность определения победителей;</w:t>
      </w:r>
    </w:p>
    <w:p w:rsidR="001C0038" w:rsidRPr="00D95EBD" w:rsidRDefault="009E3725" w:rsidP="00D95EBD">
      <w:pPr>
        <w:autoSpaceDE w:val="0"/>
        <w:autoSpaceDN w:val="0"/>
        <w:spacing w:after="0" w:line="240" w:lineRule="auto"/>
        <w:rPr>
          <w:sz w:val="24"/>
          <w:szCs w:val="24"/>
          <w:lang w:val="ru-RU"/>
        </w:rPr>
      </w:pPr>
      <w:r w:rsidRPr="00D95EBD">
        <w:rPr>
          <w:rFonts w:ascii="Times New Roman" w:eastAsia="Times New Roman" w:hAnsi="Times New Roman"/>
          <w:i/>
          <w:color w:val="000000"/>
          <w:sz w:val="24"/>
          <w:szCs w:val="24"/>
          <w:lang w:val="ru-RU"/>
        </w:rPr>
        <w:t>регулятивные УУД:</w:t>
      </w:r>
    </w:p>
    <w:p w:rsidR="001C0038" w:rsidRPr="00D95EBD" w:rsidRDefault="009E3725" w:rsidP="00D95EBD">
      <w:pPr>
        <w:autoSpaceDE w:val="0"/>
        <w:autoSpaceDN w:val="0"/>
        <w:spacing w:after="0" w:line="240" w:lineRule="auto"/>
        <w:ind w:left="240" w:right="288"/>
        <w:rPr>
          <w:sz w:val="24"/>
          <w:szCs w:val="24"/>
          <w:lang w:val="ru-RU"/>
        </w:rPr>
      </w:pPr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—  выполнять комплексы физкультминуток, утренней зарядки, упражнений по профилактике нарушения и коррекции осанки; </w:t>
      </w:r>
    </w:p>
    <w:p w:rsidR="001C0038" w:rsidRPr="00D95EBD" w:rsidRDefault="009E3725" w:rsidP="00D95EBD">
      <w:pPr>
        <w:autoSpaceDE w:val="0"/>
        <w:autoSpaceDN w:val="0"/>
        <w:spacing w:after="0" w:line="240" w:lineRule="auto"/>
        <w:ind w:left="240" w:right="576"/>
        <w:rPr>
          <w:sz w:val="24"/>
          <w:szCs w:val="24"/>
          <w:lang w:val="ru-RU"/>
        </w:rPr>
      </w:pPr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lastRenderedPageBreak/>
        <w:t>—  выполнять учебные задания по обучению новым физическим упражнениям и развитию физических качеств;</w:t>
      </w:r>
    </w:p>
    <w:p w:rsidR="001C0038" w:rsidRPr="00D95EBD" w:rsidRDefault="009E3725" w:rsidP="00D95EBD">
      <w:pPr>
        <w:autoSpaceDE w:val="0"/>
        <w:autoSpaceDN w:val="0"/>
        <w:spacing w:after="0" w:line="240" w:lineRule="auto"/>
        <w:ind w:left="240" w:right="144"/>
        <w:rPr>
          <w:sz w:val="24"/>
          <w:szCs w:val="24"/>
          <w:lang w:val="ru-RU"/>
        </w:rPr>
      </w:pPr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—  проявлять уважительное отношение к участникам совместной игровой и соревновательной деятельности.</w:t>
      </w:r>
    </w:p>
    <w:p w:rsidR="001C0038" w:rsidRPr="00D95EBD" w:rsidRDefault="009E3725" w:rsidP="00D95EBD">
      <w:pPr>
        <w:autoSpaceDE w:val="0"/>
        <w:autoSpaceDN w:val="0"/>
        <w:spacing w:after="0" w:line="240" w:lineRule="auto"/>
        <w:rPr>
          <w:sz w:val="24"/>
          <w:szCs w:val="24"/>
          <w:lang w:val="ru-RU"/>
        </w:rPr>
      </w:pPr>
      <w:r w:rsidRPr="00D95EBD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1C0038" w:rsidRPr="00D95EBD" w:rsidRDefault="009E3725" w:rsidP="00D95EBD">
      <w:pPr>
        <w:autoSpaceDE w:val="0"/>
        <w:autoSpaceDN w:val="0"/>
        <w:spacing w:after="0" w:line="240" w:lineRule="auto"/>
        <w:rPr>
          <w:sz w:val="24"/>
          <w:szCs w:val="24"/>
          <w:lang w:val="ru-RU"/>
        </w:rPr>
      </w:pPr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К концу обучения в первом классе </w:t>
      </w:r>
      <w:proofErr w:type="gramStart"/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научится:</w:t>
      </w:r>
    </w:p>
    <w:p w:rsidR="001C0038" w:rsidRPr="00D95EBD" w:rsidRDefault="009E3725" w:rsidP="00D95EBD">
      <w:pPr>
        <w:autoSpaceDE w:val="0"/>
        <w:autoSpaceDN w:val="0"/>
        <w:spacing w:after="0" w:line="240" w:lineRule="auto"/>
        <w:ind w:left="240" w:right="288"/>
        <w:rPr>
          <w:sz w:val="24"/>
          <w:szCs w:val="24"/>
          <w:lang w:val="ru-RU"/>
        </w:rPr>
      </w:pPr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—  приводить примеры основных дневных дел и их распределение в индивидуальном режиме дня;</w:t>
      </w:r>
    </w:p>
    <w:p w:rsidR="001C0038" w:rsidRPr="00D95EBD" w:rsidRDefault="009E3725" w:rsidP="00D95EBD">
      <w:pPr>
        <w:autoSpaceDE w:val="0"/>
        <w:autoSpaceDN w:val="0"/>
        <w:spacing w:after="0" w:line="240" w:lineRule="auto"/>
        <w:ind w:left="240"/>
        <w:rPr>
          <w:sz w:val="24"/>
          <w:szCs w:val="24"/>
          <w:lang w:val="ru-RU"/>
        </w:rPr>
      </w:pPr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—  соблюдать правила поведения на уроках физической культурой, приводить примеры подбора одежды для самостоятельных занятий;</w:t>
      </w:r>
    </w:p>
    <w:p w:rsidR="001C0038" w:rsidRPr="00D95EBD" w:rsidRDefault="009E3725" w:rsidP="00D95EBD">
      <w:pPr>
        <w:autoSpaceDE w:val="0"/>
        <w:autoSpaceDN w:val="0"/>
        <w:spacing w:after="0" w:line="240" w:lineRule="auto"/>
        <w:ind w:left="240"/>
        <w:rPr>
          <w:sz w:val="24"/>
          <w:szCs w:val="24"/>
          <w:lang w:val="ru-RU"/>
        </w:rPr>
      </w:pPr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—  выполнять упражнения утренней зарядки и физкультминуток;</w:t>
      </w:r>
    </w:p>
    <w:p w:rsidR="001C0038" w:rsidRPr="00D95EBD" w:rsidRDefault="009E3725" w:rsidP="00D95EBD">
      <w:pPr>
        <w:autoSpaceDE w:val="0"/>
        <w:autoSpaceDN w:val="0"/>
        <w:spacing w:after="0" w:line="240" w:lineRule="auto"/>
        <w:ind w:left="240"/>
        <w:rPr>
          <w:sz w:val="24"/>
          <w:szCs w:val="24"/>
          <w:lang w:val="ru-RU"/>
        </w:rPr>
      </w:pPr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—  анализировать причины нарушения осанки и демонстрировать упражнения по профилактике её нарушения;</w:t>
      </w:r>
    </w:p>
    <w:p w:rsidR="001C0038" w:rsidRPr="00D95EBD" w:rsidRDefault="009E3725" w:rsidP="00D95EBD">
      <w:pPr>
        <w:autoSpaceDE w:val="0"/>
        <w:autoSpaceDN w:val="0"/>
        <w:spacing w:after="0" w:line="240" w:lineRule="auto"/>
        <w:ind w:left="240"/>
        <w:rPr>
          <w:sz w:val="24"/>
          <w:szCs w:val="24"/>
          <w:lang w:val="ru-RU"/>
        </w:rPr>
      </w:pPr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—  демонстрировать построение и перестроение из одной шеренги в две и в колонну по одному;</w:t>
      </w:r>
    </w:p>
    <w:p w:rsidR="001C0038" w:rsidRPr="00D95EBD" w:rsidRDefault="009E3725" w:rsidP="00D95EBD">
      <w:pPr>
        <w:autoSpaceDE w:val="0"/>
        <w:autoSpaceDN w:val="0"/>
        <w:spacing w:after="0" w:line="240" w:lineRule="auto"/>
        <w:ind w:left="240"/>
        <w:rPr>
          <w:sz w:val="24"/>
          <w:szCs w:val="24"/>
          <w:lang w:val="ru-RU"/>
        </w:rPr>
      </w:pPr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—  выполнять ходьбу и бег с равномерной и изменяющейся скоростью передвижения;</w:t>
      </w:r>
    </w:p>
    <w:p w:rsidR="001C0038" w:rsidRPr="00D95EBD" w:rsidRDefault="009E3725" w:rsidP="00D95EBD">
      <w:pPr>
        <w:autoSpaceDE w:val="0"/>
        <w:autoSpaceDN w:val="0"/>
        <w:spacing w:after="0" w:line="240" w:lineRule="auto"/>
        <w:ind w:left="240"/>
        <w:rPr>
          <w:sz w:val="24"/>
          <w:szCs w:val="24"/>
          <w:lang w:val="ru-RU"/>
        </w:rPr>
      </w:pPr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—  демонстрировать передвижения стилизованным гимнастическим шагом и бегом, прыжки на месте с поворотами в разные стороны и в длину толчком двумя ногами;</w:t>
      </w:r>
    </w:p>
    <w:p w:rsidR="001C0038" w:rsidRPr="00D95EBD" w:rsidRDefault="009E3725" w:rsidP="00D95EBD">
      <w:pPr>
        <w:autoSpaceDE w:val="0"/>
        <w:autoSpaceDN w:val="0"/>
        <w:spacing w:after="0" w:line="240" w:lineRule="auto"/>
        <w:ind w:left="240"/>
        <w:rPr>
          <w:sz w:val="24"/>
          <w:szCs w:val="24"/>
          <w:lang w:val="ru-RU"/>
        </w:rPr>
      </w:pPr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—  передвигаться на лыжах ступающим и скользящим шагом (без палок);</w:t>
      </w:r>
    </w:p>
    <w:p w:rsidR="001C0038" w:rsidRPr="00D95EBD" w:rsidRDefault="009E3725" w:rsidP="00D95EBD">
      <w:pPr>
        <w:autoSpaceDE w:val="0"/>
        <w:autoSpaceDN w:val="0"/>
        <w:spacing w:after="0" w:line="240" w:lineRule="auto"/>
        <w:ind w:left="240"/>
        <w:rPr>
          <w:sz w:val="24"/>
          <w:szCs w:val="24"/>
          <w:lang w:val="ru-RU"/>
        </w:rPr>
      </w:pPr>
      <w:r w:rsidRPr="00D95EB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—  играть в подвижные игры с общеразвивающей направленностью.</w:t>
      </w:r>
    </w:p>
    <w:p w:rsidR="001C0038" w:rsidRPr="0020624F" w:rsidRDefault="001C0038">
      <w:pPr>
        <w:rPr>
          <w:lang w:val="ru-RU"/>
        </w:rPr>
        <w:sectPr w:rsidR="001C0038" w:rsidRPr="0020624F">
          <w:pgSz w:w="11900" w:h="16840"/>
          <w:pgMar w:top="310" w:right="822" w:bottom="1440" w:left="846" w:header="720" w:footer="720" w:gutter="0"/>
          <w:cols w:space="720" w:equalWidth="0">
            <w:col w:w="10232" w:space="0"/>
          </w:cols>
          <w:docGrid w:linePitch="360"/>
        </w:sectPr>
      </w:pPr>
    </w:p>
    <w:p w:rsidR="00C7153C" w:rsidRPr="00801C50" w:rsidRDefault="00C7153C">
      <w:pPr>
        <w:autoSpaceDE w:val="0"/>
        <w:autoSpaceDN w:val="0"/>
        <w:spacing w:after="258" w:line="233" w:lineRule="auto"/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</w:pPr>
    </w:p>
    <w:p w:rsidR="001C0038" w:rsidRDefault="009E3725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15745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35"/>
        <w:gridCol w:w="3302"/>
        <w:gridCol w:w="30"/>
        <w:gridCol w:w="498"/>
        <w:gridCol w:w="35"/>
        <w:gridCol w:w="1072"/>
        <w:gridCol w:w="45"/>
        <w:gridCol w:w="820"/>
        <w:gridCol w:w="28"/>
        <w:gridCol w:w="1105"/>
        <w:gridCol w:w="8"/>
        <w:gridCol w:w="62"/>
        <w:gridCol w:w="5600"/>
        <w:gridCol w:w="9"/>
        <w:gridCol w:w="113"/>
        <w:gridCol w:w="968"/>
        <w:gridCol w:w="44"/>
        <w:gridCol w:w="79"/>
        <w:gridCol w:w="1395"/>
        <w:gridCol w:w="97"/>
      </w:tblGrid>
      <w:tr w:rsidR="001C0038" w:rsidRPr="001D662B" w:rsidTr="00505E90">
        <w:trPr>
          <w:trHeight w:hRule="exact" w:val="370"/>
        </w:trPr>
        <w:tc>
          <w:tcPr>
            <w:tcW w:w="4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№</w:t>
            </w:r>
            <w:r w:rsidRPr="001D662B">
              <w:rPr>
                <w:rFonts w:ascii="Times New Roman" w:hAnsi="Times New Roman" w:cs="Times New Roman"/>
              </w:rPr>
              <w:br/>
            </w:r>
            <w:r w:rsidRPr="001D662B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п/п</w:t>
            </w:r>
          </w:p>
        </w:tc>
        <w:tc>
          <w:tcPr>
            <w:tcW w:w="33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1D662B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Наименование разделов и тем программы</w:t>
            </w:r>
          </w:p>
        </w:tc>
        <w:tc>
          <w:tcPr>
            <w:tcW w:w="2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1D662B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Количество</w:t>
            </w:r>
            <w:proofErr w:type="spellEnd"/>
            <w:r w:rsidRPr="001D662B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 </w:t>
            </w:r>
            <w:proofErr w:type="spellStart"/>
            <w:r w:rsidRPr="001D662B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часов</w:t>
            </w:r>
            <w:proofErr w:type="spellEnd"/>
          </w:p>
        </w:tc>
        <w:tc>
          <w:tcPr>
            <w:tcW w:w="114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Дата </w:t>
            </w:r>
            <w:r w:rsidRPr="001D662B">
              <w:rPr>
                <w:rFonts w:ascii="Times New Roman" w:hAnsi="Times New Roman" w:cs="Times New Roman"/>
              </w:rPr>
              <w:br/>
            </w:r>
            <w:r w:rsidRPr="001D662B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изучения</w:t>
            </w:r>
          </w:p>
        </w:tc>
        <w:tc>
          <w:tcPr>
            <w:tcW w:w="567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 w:rsidP="001D662B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Виды деятельности</w:t>
            </w:r>
          </w:p>
        </w:tc>
        <w:tc>
          <w:tcPr>
            <w:tcW w:w="108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47" w:lineRule="auto"/>
              <w:ind w:left="72" w:right="288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Виды, </w:t>
            </w:r>
            <w:r w:rsidRPr="001D662B">
              <w:rPr>
                <w:rFonts w:ascii="Times New Roman" w:hAnsi="Times New Roman" w:cs="Times New Roman"/>
              </w:rPr>
              <w:br/>
            </w:r>
            <w:r w:rsidRPr="001D662B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формы </w:t>
            </w:r>
            <w:r w:rsidRPr="001D662B">
              <w:rPr>
                <w:rFonts w:ascii="Times New Roman" w:hAnsi="Times New Roman" w:cs="Times New Roman"/>
              </w:rPr>
              <w:br/>
            </w:r>
            <w:r w:rsidRPr="001D662B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контроля</w:t>
            </w:r>
          </w:p>
        </w:tc>
        <w:tc>
          <w:tcPr>
            <w:tcW w:w="161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50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Электронные </w:t>
            </w:r>
            <w:r w:rsidRPr="001D662B">
              <w:rPr>
                <w:rFonts w:ascii="Times New Roman" w:hAnsi="Times New Roman" w:cs="Times New Roman"/>
              </w:rPr>
              <w:br/>
            </w:r>
            <w:r w:rsidRPr="001D662B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(цифровые) </w:t>
            </w:r>
            <w:r w:rsidRPr="001D662B">
              <w:rPr>
                <w:rFonts w:ascii="Times New Roman" w:hAnsi="Times New Roman" w:cs="Times New Roman"/>
              </w:rPr>
              <w:br/>
            </w:r>
            <w:r w:rsidRPr="001D662B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образовательные ресурсы</w:t>
            </w:r>
          </w:p>
        </w:tc>
      </w:tr>
      <w:tr w:rsidR="001C0038" w:rsidRPr="001D662B" w:rsidTr="00505E90">
        <w:trPr>
          <w:trHeight w:hRule="exact" w:val="860"/>
        </w:trPr>
        <w:tc>
          <w:tcPr>
            <w:tcW w:w="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038" w:rsidRPr="001D662B" w:rsidRDefault="001C00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038" w:rsidRPr="001D662B" w:rsidRDefault="001C00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всего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контрольные работы</w:t>
            </w:r>
          </w:p>
        </w:tc>
        <w:tc>
          <w:tcPr>
            <w:tcW w:w="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практические работы</w:t>
            </w:r>
          </w:p>
        </w:tc>
        <w:tc>
          <w:tcPr>
            <w:tcW w:w="114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038" w:rsidRPr="001D662B" w:rsidRDefault="001C00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038" w:rsidRPr="001D662B" w:rsidRDefault="001C00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038" w:rsidRPr="001D662B" w:rsidRDefault="001C00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038" w:rsidRPr="001D662B" w:rsidRDefault="001C0038">
            <w:pPr>
              <w:rPr>
                <w:rFonts w:ascii="Times New Roman" w:hAnsi="Times New Roman" w:cs="Times New Roman"/>
              </w:rPr>
            </w:pPr>
          </w:p>
        </w:tc>
      </w:tr>
      <w:tr w:rsidR="001C0038" w:rsidRPr="00200CA9" w:rsidTr="00505E90">
        <w:trPr>
          <w:trHeight w:hRule="exact" w:val="370"/>
        </w:trPr>
        <w:tc>
          <w:tcPr>
            <w:tcW w:w="15745" w:type="dxa"/>
            <w:gridSpan w:val="20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Раздел 1.</w:t>
            </w:r>
            <w:r w:rsidRPr="001D662B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 xml:space="preserve"> Знания о физической культуре</w:t>
            </w:r>
          </w:p>
        </w:tc>
      </w:tr>
      <w:tr w:rsidR="001C0038" w:rsidRPr="001D662B" w:rsidTr="00505E90">
        <w:trPr>
          <w:trHeight w:hRule="exact" w:val="1157"/>
        </w:trPr>
        <w:tc>
          <w:tcPr>
            <w:tcW w:w="43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1.1.</w:t>
            </w:r>
          </w:p>
        </w:tc>
        <w:tc>
          <w:tcPr>
            <w:tcW w:w="330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1D662B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Что понимается под физической культурой</w:t>
            </w:r>
          </w:p>
        </w:tc>
        <w:tc>
          <w:tcPr>
            <w:tcW w:w="528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107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865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141" w:type="dxa"/>
            <w:gridSpan w:val="3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0016E7" w:rsidRDefault="001C0038" w:rsidP="000016E7">
            <w:pPr>
              <w:autoSpaceDE w:val="0"/>
              <w:autoSpaceDN w:val="0"/>
              <w:spacing w:before="7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71" w:type="dxa"/>
            <w:gridSpan w:val="3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50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проводят сравнение между современными физическими упражнениями и трудовыми действиями древних охотников, устанавливают возможную связь между ними;</w:t>
            </w:r>
          </w:p>
        </w:tc>
        <w:tc>
          <w:tcPr>
            <w:tcW w:w="1081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</w:rPr>
            </w:pPr>
            <w:proofErr w:type="spellStart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Устный</w:t>
            </w:r>
            <w:proofErr w:type="spellEnd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r w:rsidRPr="001D662B">
              <w:rPr>
                <w:rFonts w:ascii="Times New Roman" w:hAnsi="Times New Roman" w:cs="Times New Roman"/>
              </w:rPr>
              <w:br/>
            </w:r>
            <w:proofErr w:type="spellStart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опрос</w:t>
            </w:r>
            <w:proofErr w:type="spellEnd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;</w:t>
            </w:r>
          </w:p>
        </w:tc>
        <w:tc>
          <w:tcPr>
            <w:tcW w:w="1615" w:type="dxa"/>
            <w:gridSpan w:val="4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https|//урок.рф</w:t>
            </w:r>
          </w:p>
        </w:tc>
      </w:tr>
      <w:tr w:rsidR="001C0038" w:rsidRPr="001D662B" w:rsidTr="00505E90">
        <w:trPr>
          <w:trHeight w:hRule="exact" w:val="370"/>
        </w:trPr>
        <w:tc>
          <w:tcPr>
            <w:tcW w:w="3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Итого по разделу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148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1C0038">
            <w:pPr>
              <w:rPr>
                <w:rFonts w:ascii="Times New Roman" w:hAnsi="Times New Roman" w:cs="Times New Roman"/>
              </w:rPr>
            </w:pPr>
          </w:p>
        </w:tc>
      </w:tr>
      <w:tr w:rsidR="001C0038" w:rsidRPr="001D662B" w:rsidTr="00505E90">
        <w:trPr>
          <w:trHeight w:hRule="exact" w:val="370"/>
        </w:trPr>
        <w:tc>
          <w:tcPr>
            <w:tcW w:w="15745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Раздел 2. </w:t>
            </w:r>
            <w:r w:rsidRPr="001D662B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Способы самостоятельной деятельности</w:t>
            </w:r>
          </w:p>
        </w:tc>
      </w:tr>
      <w:tr w:rsidR="001C0038" w:rsidRPr="001D662B" w:rsidTr="00505E90">
        <w:trPr>
          <w:trHeight w:hRule="exact" w:val="1061"/>
        </w:trPr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2.1.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Режим дня школьника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1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0016E7" w:rsidRDefault="001C0038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50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знакомятся с таблицей режима дня и правилами её оформления, уточняют индивидуальные мероприятия и заполняют таблицу (по образцу, с помощью родителей);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</w:rPr>
            </w:pPr>
            <w:proofErr w:type="spellStart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Устный</w:t>
            </w:r>
            <w:proofErr w:type="spellEnd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r w:rsidRPr="001D662B">
              <w:rPr>
                <w:rFonts w:ascii="Times New Roman" w:hAnsi="Times New Roman" w:cs="Times New Roman"/>
              </w:rPr>
              <w:br/>
            </w:r>
            <w:proofErr w:type="spellStart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опрос</w:t>
            </w:r>
            <w:proofErr w:type="spellEnd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;</w:t>
            </w:r>
          </w:p>
        </w:tc>
        <w:tc>
          <w:tcPr>
            <w:tcW w:w="16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https//fiz-ra-</w:t>
            </w:r>
            <w:r w:rsidRPr="001D662B">
              <w:rPr>
                <w:rFonts w:ascii="Times New Roman" w:hAnsi="Times New Roman" w:cs="Times New Roman"/>
              </w:rPr>
              <w:br/>
            </w: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ura.jimdotroe.com</w:t>
            </w:r>
          </w:p>
        </w:tc>
      </w:tr>
      <w:tr w:rsidR="001C0038" w:rsidRPr="001D662B" w:rsidTr="00505E90">
        <w:trPr>
          <w:trHeight w:hRule="exact" w:val="370"/>
        </w:trPr>
        <w:tc>
          <w:tcPr>
            <w:tcW w:w="3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Итого по разделу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148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1C0038">
            <w:pPr>
              <w:rPr>
                <w:rFonts w:ascii="Times New Roman" w:hAnsi="Times New Roman" w:cs="Times New Roman"/>
              </w:rPr>
            </w:pPr>
          </w:p>
        </w:tc>
      </w:tr>
      <w:tr w:rsidR="001C0038" w:rsidRPr="001D662B" w:rsidTr="00505E90">
        <w:trPr>
          <w:trHeight w:hRule="exact" w:val="370"/>
        </w:trPr>
        <w:tc>
          <w:tcPr>
            <w:tcW w:w="15745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ФИЗИЧЕСКОЕ СОВЕРШЕНСТВОВАНИЕ</w:t>
            </w:r>
          </w:p>
        </w:tc>
      </w:tr>
      <w:tr w:rsidR="001C0038" w:rsidRPr="001D662B" w:rsidTr="00505E90">
        <w:trPr>
          <w:trHeight w:hRule="exact" w:val="370"/>
        </w:trPr>
        <w:tc>
          <w:tcPr>
            <w:tcW w:w="15745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Раздел 3.</w:t>
            </w:r>
            <w:r w:rsidRPr="001D662B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 Оздоровительная физическая культура</w:t>
            </w:r>
          </w:p>
        </w:tc>
      </w:tr>
      <w:tr w:rsidR="001C0038" w:rsidRPr="001D662B" w:rsidTr="00505E90">
        <w:trPr>
          <w:trHeight w:hRule="exact" w:val="1000"/>
        </w:trPr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3.1.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45" w:lineRule="auto"/>
              <w:ind w:left="72" w:right="720"/>
              <w:rPr>
                <w:rFonts w:ascii="Times New Roman" w:hAnsi="Times New Roman" w:cs="Times New Roman"/>
                <w:lang w:val="ru-RU"/>
              </w:rPr>
            </w:pPr>
            <w:r w:rsidRPr="001D662B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Личная гигиена и гигиенические процедуры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1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F3538D" w:rsidRDefault="001C0038" w:rsidP="00F3538D">
            <w:pPr>
              <w:autoSpaceDE w:val="0"/>
              <w:autoSpaceDN w:val="0"/>
              <w:spacing w:before="7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45" w:lineRule="auto"/>
              <w:ind w:left="72" w:right="576"/>
              <w:rPr>
                <w:rFonts w:ascii="Times New Roman" w:hAnsi="Times New Roman" w:cs="Times New Roman"/>
                <w:lang w:val="ru-RU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знакомятся с гигиеническими процедурами и правилами их выполнения, устанавливают время их проведения в режиме дня;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</w:rPr>
            </w:pPr>
            <w:proofErr w:type="spellStart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Устный</w:t>
            </w:r>
            <w:proofErr w:type="spellEnd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r w:rsidRPr="001D662B">
              <w:rPr>
                <w:rFonts w:ascii="Times New Roman" w:hAnsi="Times New Roman" w:cs="Times New Roman"/>
              </w:rPr>
              <w:br/>
            </w:r>
            <w:proofErr w:type="spellStart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опрос</w:t>
            </w:r>
            <w:proofErr w:type="spellEnd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;</w:t>
            </w:r>
          </w:p>
        </w:tc>
        <w:tc>
          <w:tcPr>
            <w:tcW w:w="16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https//fiz-ra-</w:t>
            </w:r>
            <w:r w:rsidRPr="001D662B">
              <w:rPr>
                <w:rFonts w:ascii="Times New Roman" w:hAnsi="Times New Roman" w:cs="Times New Roman"/>
              </w:rPr>
              <w:br/>
            </w: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ura.jimdotroe.com</w:t>
            </w:r>
          </w:p>
        </w:tc>
      </w:tr>
      <w:tr w:rsidR="001C0038" w:rsidRPr="001D662B" w:rsidTr="00505E90">
        <w:trPr>
          <w:trHeight w:hRule="exact" w:val="1195"/>
        </w:trPr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3.2.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Осанка человека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1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F3538D" w:rsidRDefault="001C0038" w:rsidP="00F3538D">
            <w:pPr>
              <w:autoSpaceDE w:val="0"/>
              <w:autoSpaceDN w:val="0"/>
              <w:spacing w:before="76" w:after="0" w:line="233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 xml:space="preserve">разучивают упражнения для профилактики нарушения осанки (упражнения для формирования навыка </w:t>
            </w:r>
            <w:proofErr w:type="spellStart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прямостояния</w:t>
            </w:r>
            <w:proofErr w:type="spellEnd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 xml:space="preserve"> и упражнения для развития силы отдельных мышечных групп);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</w:rPr>
            </w:pPr>
            <w:proofErr w:type="spellStart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Устный</w:t>
            </w:r>
            <w:proofErr w:type="spellEnd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r w:rsidRPr="001D662B">
              <w:rPr>
                <w:rFonts w:ascii="Times New Roman" w:hAnsi="Times New Roman" w:cs="Times New Roman"/>
              </w:rPr>
              <w:br/>
            </w:r>
            <w:proofErr w:type="spellStart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опрос</w:t>
            </w:r>
            <w:proofErr w:type="spellEnd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;</w:t>
            </w:r>
          </w:p>
        </w:tc>
        <w:tc>
          <w:tcPr>
            <w:tcW w:w="16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https//fiz-ra-</w:t>
            </w:r>
            <w:r w:rsidRPr="001D662B">
              <w:rPr>
                <w:rFonts w:ascii="Times New Roman" w:hAnsi="Times New Roman" w:cs="Times New Roman"/>
              </w:rPr>
              <w:br/>
            </w: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ura.jimdotroe.com</w:t>
            </w:r>
          </w:p>
        </w:tc>
      </w:tr>
      <w:tr w:rsidR="001C0038" w:rsidRPr="001D662B" w:rsidTr="00505E90">
        <w:trPr>
          <w:trHeight w:hRule="exact" w:val="1800"/>
        </w:trPr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lastRenderedPageBreak/>
              <w:t>3.3.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1D662B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Утренняя зарядка и физкультминутки в режиме дня школьника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1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F3538D" w:rsidRDefault="001C0038" w:rsidP="00F3538D">
            <w:pPr>
              <w:autoSpaceDE w:val="0"/>
              <w:autoSpaceDN w:val="0"/>
              <w:spacing w:before="76" w:after="0" w:line="233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 xml:space="preserve">разучивают комплекс утренней зарядки, контролируют правильность и </w:t>
            </w:r>
            <w:r w:rsidRPr="001D662B">
              <w:rPr>
                <w:rFonts w:ascii="Times New Roman" w:hAnsi="Times New Roman" w:cs="Times New Roman"/>
                <w:lang w:val="ru-RU"/>
              </w:rPr>
              <w:br/>
            </w: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последовательность выполнения входящих в него упражнений (упражнения для усиления дыхания и работы сердца; для мышц рук, туловища, спины, живота и ног; дыхательные упражнения для восстановления организма);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Практическая</w:t>
            </w:r>
            <w:proofErr w:type="spellEnd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proofErr w:type="spellStart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работа</w:t>
            </w:r>
            <w:proofErr w:type="spellEnd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;</w:t>
            </w:r>
          </w:p>
        </w:tc>
        <w:tc>
          <w:tcPr>
            <w:tcW w:w="16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https|//урок.рф</w:t>
            </w:r>
          </w:p>
        </w:tc>
      </w:tr>
      <w:tr w:rsidR="001C0038" w:rsidRPr="001D662B" w:rsidTr="00505E90">
        <w:trPr>
          <w:trHeight w:hRule="exact" w:val="370"/>
        </w:trPr>
        <w:tc>
          <w:tcPr>
            <w:tcW w:w="3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Итого</w:t>
            </w:r>
            <w:proofErr w:type="spellEnd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proofErr w:type="spellStart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по</w:t>
            </w:r>
            <w:proofErr w:type="spellEnd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proofErr w:type="spellStart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разделу</w:t>
            </w:r>
            <w:proofErr w:type="spellEnd"/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3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1C00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1C00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1C00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1C00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1C00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1C0038">
            <w:pPr>
              <w:rPr>
                <w:rFonts w:ascii="Times New Roman" w:hAnsi="Times New Roman" w:cs="Times New Roman"/>
              </w:rPr>
            </w:pPr>
          </w:p>
        </w:tc>
      </w:tr>
      <w:tr w:rsidR="001C0038" w:rsidRPr="00200CA9" w:rsidTr="00505E90">
        <w:trPr>
          <w:trHeight w:hRule="exact" w:val="370"/>
        </w:trPr>
        <w:tc>
          <w:tcPr>
            <w:tcW w:w="15745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Раздел 4.</w:t>
            </w:r>
            <w:r w:rsidRPr="001D662B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 xml:space="preserve"> Спортивно-оздоровительная физическая культура</w:t>
            </w:r>
          </w:p>
        </w:tc>
      </w:tr>
      <w:tr w:rsidR="001C0038" w:rsidRPr="001D662B" w:rsidTr="00505E90">
        <w:trPr>
          <w:trHeight w:hRule="exact" w:val="1001"/>
        </w:trPr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4.1.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47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1D662B">
              <w:rPr>
                <w:rFonts w:ascii="Times New Roman" w:eastAsia="Times New Roman" w:hAnsi="Times New Roman" w:cs="Times New Roman"/>
                <w:i/>
                <w:color w:val="000000"/>
                <w:w w:val="97"/>
                <w:lang w:val="ru-RU"/>
              </w:rPr>
              <w:t xml:space="preserve">Модуль "Гимнастика с основами акробатики". </w:t>
            </w:r>
            <w:r w:rsidRPr="001D662B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Правила поведения на уроках физической культуры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141" w:type="dxa"/>
            <w:gridSpan w:val="3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F3538D" w:rsidRDefault="001C0038" w:rsidP="00F3538D">
            <w:pPr>
              <w:autoSpaceDE w:val="0"/>
              <w:autoSpaceDN w:val="0"/>
              <w:spacing w:before="7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71" w:type="dxa"/>
            <w:gridSpan w:val="3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знакомятся с формой одежды для занятий физической культурой в спортивном зале и в домашних условиях, во время прогулок на открытом воздухе;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Практическая</w:t>
            </w:r>
            <w:proofErr w:type="spellEnd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proofErr w:type="spellStart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работа</w:t>
            </w:r>
            <w:proofErr w:type="spellEnd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;</w:t>
            </w:r>
          </w:p>
        </w:tc>
        <w:tc>
          <w:tcPr>
            <w:tcW w:w="1615" w:type="dxa"/>
            <w:gridSpan w:val="4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https|//урок.рф</w:t>
            </w:r>
          </w:p>
        </w:tc>
      </w:tr>
      <w:tr w:rsidR="001C0038" w:rsidRPr="001D662B" w:rsidTr="00505E90">
        <w:trPr>
          <w:trHeight w:hRule="exact" w:val="1144"/>
        </w:trPr>
        <w:tc>
          <w:tcPr>
            <w:tcW w:w="43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4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4.2.</w:t>
            </w:r>
          </w:p>
        </w:tc>
        <w:tc>
          <w:tcPr>
            <w:tcW w:w="330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4" w:after="0" w:line="250" w:lineRule="auto"/>
              <w:ind w:left="72" w:right="576"/>
              <w:rPr>
                <w:rFonts w:ascii="Times New Roman" w:hAnsi="Times New Roman" w:cs="Times New Roman"/>
                <w:lang w:val="ru-RU"/>
              </w:rPr>
            </w:pPr>
            <w:r w:rsidRPr="001D662B">
              <w:rPr>
                <w:rFonts w:ascii="Times New Roman" w:eastAsia="Times New Roman" w:hAnsi="Times New Roman" w:cs="Times New Roman"/>
                <w:i/>
                <w:color w:val="000000"/>
                <w:w w:val="97"/>
                <w:lang w:val="ru-RU"/>
              </w:rPr>
              <w:t xml:space="preserve">Модуль "Гимнастика с основами </w:t>
            </w:r>
            <w:r w:rsidRPr="001D662B">
              <w:rPr>
                <w:rFonts w:ascii="Times New Roman" w:hAnsi="Times New Roman" w:cs="Times New Roman"/>
                <w:lang w:val="ru-RU"/>
              </w:rPr>
              <w:br/>
            </w:r>
            <w:r w:rsidRPr="001D662B">
              <w:rPr>
                <w:rFonts w:ascii="Times New Roman" w:eastAsia="Times New Roman" w:hAnsi="Times New Roman" w:cs="Times New Roman"/>
                <w:i/>
                <w:color w:val="000000"/>
                <w:w w:val="97"/>
                <w:lang w:val="ru-RU"/>
              </w:rPr>
              <w:t xml:space="preserve">акробатики". </w:t>
            </w:r>
            <w:r w:rsidRPr="001D662B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Исходные положения в физических упражнениях</w:t>
            </w:r>
          </w:p>
        </w:tc>
        <w:tc>
          <w:tcPr>
            <w:tcW w:w="528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2</w:t>
            </w:r>
          </w:p>
        </w:tc>
        <w:tc>
          <w:tcPr>
            <w:tcW w:w="1107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865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141" w:type="dxa"/>
            <w:gridSpan w:val="3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F3538D" w:rsidRDefault="001C0038" w:rsidP="00F3538D">
            <w:pPr>
              <w:autoSpaceDE w:val="0"/>
              <w:autoSpaceDN w:val="0"/>
              <w:spacing w:before="74" w:after="0" w:line="245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71" w:type="dxa"/>
            <w:gridSpan w:val="3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4" w:after="0" w:line="250" w:lineRule="auto"/>
              <w:ind w:left="72" w:right="43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 xml:space="preserve">разучивают основные исходные положения для выполнения гимнастических упражнений, их названия и требования к выполнению </w:t>
            </w: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(</w:t>
            </w:r>
            <w:proofErr w:type="spellStart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стойки</w:t>
            </w:r>
            <w:proofErr w:type="spellEnd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; </w:t>
            </w:r>
            <w:proofErr w:type="spellStart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упоры</w:t>
            </w:r>
            <w:proofErr w:type="spellEnd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; </w:t>
            </w:r>
            <w:proofErr w:type="spellStart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седы</w:t>
            </w:r>
            <w:proofErr w:type="spellEnd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, </w:t>
            </w:r>
            <w:proofErr w:type="spellStart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положения</w:t>
            </w:r>
            <w:proofErr w:type="spellEnd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proofErr w:type="spellStart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лёжа</w:t>
            </w:r>
            <w:proofErr w:type="spellEnd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);</w:t>
            </w:r>
          </w:p>
        </w:tc>
        <w:tc>
          <w:tcPr>
            <w:tcW w:w="1081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4" w:after="0" w:line="245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Практическая работа;</w:t>
            </w:r>
          </w:p>
        </w:tc>
        <w:tc>
          <w:tcPr>
            <w:tcW w:w="1615" w:type="dxa"/>
            <w:gridSpan w:val="4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https|//урок.рф</w:t>
            </w:r>
          </w:p>
        </w:tc>
      </w:tr>
      <w:tr w:rsidR="001C0038" w:rsidRPr="001D662B" w:rsidTr="00801C50">
        <w:trPr>
          <w:trHeight w:hRule="exact" w:val="1544"/>
        </w:trPr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4.3.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 w:rsidP="00801C50">
            <w:pPr>
              <w:autoSpaceDE w:val="0"/>
              <w:autoSpaceDN w:val="0"/>
              <w:spacing w:before="76" w:after="0" w:line="250" w:lineRule="auto"/>
              <w:ind w:left="72" w:right="52"/>
              <w:rPr>
                <w:rFonts w:ascii="Times New Roman" w:hAnsi="Times New Roman" w:cs="Times New Roman"/>
                <w:lang w:val="ru-RU"/>
              </w:rPr>
            </w:pPr>
            <w:r w:rsidRPr="001D662B">
              <w:rPr>
                <w:rFonts w:ascii="Times New Roman" w:eastAsia="Times New Roman" w:hAnsi="Times New Roman" w:cs="Times New Roman"/>
                <w:i/>
                <w:color w:val="000000"/>
                <w:w w:val="97"/>
                <w:lang w:val="ru-RU"/>
              </w:rPr>
              <w:t xml:space="preserve">Модуль "Гимнастика с основами </w:t>
            </w:r>
            <w:r w:rsidR="00801C5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1D662B">
              <w:rPr>
                <w:rFonts w:ascii="Times New Roman" w:eastAsia="Times New Roman" w:hAnsi="Times New Roman" w:cs="Times New Roman"/>
                <w:i/>
                <w:color w:val="000000"/>
                <w:w w:val="97"/>
                <w:lang w:val="ru-RU"/>
              </w:rPr>
              <w:t xml:space="preserve">акробатики". </w:t>
            </w:r>
            <w:r w:rsidRPr="001D662B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Строевые упражнения и организующ</w:t>
            </w:r>
            <w:r w:rsidR="00801C50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 xml:space="preserve">ие команды на уроках физической </w:t>
            </w:r>
            <w:r w:rsidRPr="001D662B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культуры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1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F3538D" w:rsidRDefault="001C0038" w:rsidP="00F3538D">
            <w:pPr>
              <w:autoSpaceDE w:val="0"/>
              <w:autoSpaceDN w:val="0"/>
              <w:spacing w:before="76" w:after="0" w:line="233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45" w:lineRule="auto"/>
              <w:ind w:left="72" w:right="720"/>
              <w:rPr>
                <w:rFonts w:ascii="Times New Roman" w:hAnsi="Times New Roman" w:cs="Times New Roman"/>
                <w:lang w:val="ru-RU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разучивают передвижение ходьбой в колонне по одному с равномерной скоростью;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Практическая</w:t>
            </w:r>
            <w:proofErr w:type="spellEnd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proofErr w:type="spellStart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работа</w:t>
            </w:r>
            <w:proofErr w:type="spellEnd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;</w:t>
            </w:r>
          </w:p>
        </w:tc>
        <w:tc>
          <w:tcPr>
            <w:tcW w:w="16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https|//урок.рф</w:t>
            </w:r>
          </w:p>
        </w:tc>
      </w:tr>
      <w:tr w:rsidR="001C0038" w:rsidRPr="001D662B" w:rsidTr="00801C50">
        <w:trPr>
          <w:gridAfter w:val="1"/>
          <w:wAfter w:w="97" w:type="dxa"/>
          <w:trHeight w:hRule="exact" w:val="1135"/>
        </w:trPr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4.4.</w:t>
            </w:r>
          </w:p>
        </w:tc>
        <w:tc>
          <w:tcPr>
            <w:tcW w:w="3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801C50" w:rsidRDefault="009E3725" w:rsidP="00801C50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1D662B">
              <w:rPr>
                <w:rFonts w:ascii="Times New Roman" w:eastAsia="Times New Roman" w:hAnsi="Times New Roman" w:cs="Times New Roman"/>
                <w:i/>
                <w:color w:val="000000"/>
                <w:w w:val="97"/>
                <w:lang w:val="ru-RU"/>
              </w:rPr>
              <w:t xml:space="preserve">Модуль "Гимнастика с основами </w:t>
            </w:r>
            <w:r w:rsidR="00801C5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1D662B">
              <w:rPr>
                <w:rFonts w:ascii="Times New Roman" w:eastAsia="Times New Roman" w:hAnsi="Times New Roman" w:cs="Times New Roman"/>
                <w:i/>
                <w:color w:val="000000"/>
                <w:w w:val="97"/>
                <w:lang w:val="ru-RU"/>
              </w:rPr>
              <w:t xml:space="preserve">акробатики". </w:t>
            </w:r>
            <w:r w:rsidRPr="00801C50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Гимнастические упражнения</w:t>
            </w:r>
          </w:p>
        </w:tc>
        <w:tc>
          <w:tcPr>
            <w:tcW w:w="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6</w:t>
            </w:r>
          </w:p>
        </w:tc>
        <w:tc>
          <w:tcPr>
            <w:tcW w:w="1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F3538D" w:rsidRDefault="001C0038" w:rsidP="00F3538D">
            <w:pPr>
              <w:autoSpaceDE w:val="0"/>
              <w:autoSpaceDN w:val="0"/>
              <w:spacing w:before="78" w:after="0" w:line="245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 xml:space="preserve">разучивают упражнения в гимнастических прыжках (прыжки в высоту с разведением рук и ног в сторону; с приземлением в </w:t>
            </w:r>
            <w:proofErr w:type="spellStart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полуприседе</w:t>
            </w:r>
            <w:proofErr w:type="spellEnd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; с поворотом в правую и левую сторону);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Практическая</w:t>
            </w:r>
            <w:proofErr w:type="spellEnd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proofErr w:type="spellStart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работа</w:t>
            </w:r>
            <w:proofErr w:type="spellEnd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;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https|//урок.рф</w:t>
            </w:r>
          </w:p>
        </w:tc>
      </w:tr>
      <w:tr w:rsidR="001C0038" w:rsidRPr="001D662B" w:rsidTr="00505E90">
        <w:trPr>
          <w:gridAfter w:val="1"/>
          <w:wAfter w:w="97" w:type="dxa"/>
          <w:trHeight w:hRule="exact" w:val="666"/>
        </w:trPr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4.5.</w:t>
            </w:r>
          </w:p>
        </w:tc>
        <w:tc>
          <w:tcPr>
            <w:tcW w:w="3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801C50" w:rsidRDefault="009E3725" w:rsidP="00801C50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1D662B">
              <w:rPr>
                <w:rFonts w:ascii="Times New Roman" w:eastAsia="Times New Roman" w:hAnsi="Times New Roman" w:cs="Times New Roman"/>
                <w:i/>
                <w:color w:val="000000"/>
                <w:w w:val="97"/>
                <w:lang w:val="ru-RU"/>
              </w:rPr>
              <w:t xml:space="preserve">Модуль "Гимнастика с основами </w:t>
            </w:r>
            <w:r w:rsidR="00801C5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1D662B">
              <w:rPr>
                <w:rFonts w:ascii="Times New Roman" w:eastAsia="Times New Roman" w:hAnsi="Times New Roman" w:cs="Times New Roman"/>
                <w:i/>
                <w:color w:val="000000"/>
                <w:w w:val="97"/>
                <w:lang w:val="ru-RU"/>
              </w:rPr>
              <w:t xml:space="preserve">акробатики". </w:t>
            </w:r>
            <w:r w:rsidRPr="00801C50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Акробатические упражнения</w:t>
            </w:r>
          </w:p>
        </w:tc>
        <w:tc>
          <w:tcPr>
            <w:tcW w:w="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8</w:t>
            </w:r>
          </w:p>
        </w:tc>
        <w:tc>
          <w:tcPr>
            <w:tcW w:w="1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F3538D" w:rsidRDefault="001C0038" w:rsidP="00F3538D">
            <w:pPr>
              <w:autoSpaceDE w:val="0"/>
              <w:autoSpaceDN w:val="0"/>
              <w:spacing w:before="78" w:after="0" w:line="245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разучивают прыжки в упоре на руках, толчком двумя ногами;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Практическая</w:t>
            </w:r>
            <w:proofErr w:type="spellEnd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proofErr w:type="spellStart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работа</w:t>
            </w:r>
            <w:proofErr w:type="spellEnd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;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https|//урок.рф</w:t>
            </w:r>
          </w:p>
        </w:tc>
      </w:tr>
      <w:tr w:rsidR="001C0038" w:rsidRPr="001D662B" w:rsidTr="00505E90">
        <w:trPr>
          <w:gridAfter w:val="1"/>
          <w:wAfter w:w="97" w:type="dxa"/>
          <w:trHeight w:hRule="exact" w:val="668"/>
        </w:trPr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4.6.</w:t>
            </w:r>
          </w:p>
        </w:tc>
        <w:tc>
          <w:tcPr>
            <w:tcW w:w="3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Модуль "Лыжная подготовка". Строевые команды в лыжной подготовке</w:t>
            </w:r>
          </w:p>
        </w:tc>
        <w:tc>
          <w:tcPr>
            <w:tcW w:w="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1C00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1C00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1C00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1C0038">
            <w:pPr>
              <w:rPr>
                <w:rFonts w:ascii="Times New Roman" w:hAnsi="Times New Roman" w:cs="Times New Roman"/>
              </w:rPr>
            </w:pPr>
          </w:p>
        </w:tc>
      </w:tr>
      <w:tr w:rsidR="001C0038" w:rsidRPr="001D662B" w:rsidTr="00505E90">
        <w:trPr>
          <w:gridAfter w:val="1"/>
          <w:wAfter w:w="97" w:type="dxa"/>
          <w:trHeight w:hRule="exact" w:val="666"/>
        </w:trPr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lastRenderedPageBreak/>
              <w:t>4.7.</w:t>
            </w:r>
          </w:p>
        </w:tc>
        <w:tc>
          <w:tcPr>
            <w:tcW w:w="3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Модуль "Лыжная подготовка". Передвижение на лыжах ступающим и скользящим шагом</w:t>
            </w:r>
          </w:p>
        </w:tc>
        <w:tc>
          <w:tcPr>
            <w:tcW w:w="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1C00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1C00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1C00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1C0038">
            <w:pPr>
              <w:rPr>
                <w:rFonts w:ascii="Times New Roman" w:hAnsi="Times New Roman" w:cs="Times New Roman"/>
              </w:rPr>
            </w:pPr>
          </w:p>
        </w:tc>
      </w:tr>
      <w:tr w:rsidR="001C0038" w:rsidRPr="001D662B" w:rsidTr="00505E90">
        <w:trPr>
          <w:gridAfter w:val="1"/>
          <w:wAfter w:w="97" w:type="dxa"/>
          <w:trHeight w:hRule="exact" w:val="666"/>
        </w:trPr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4.8.</w:t>
            </w:r>
          </w:p>
        </w:tc>
        <w:tc>
          <w:tcPr>
            <w:tcW w:w="3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1D662B">
              <w:rPr>
                <w:rFonts w:ascii="Times New Roman" w:eastAsia="Times New Roman" w:hAnsi="Times New Roman" w:cs="Times New Roman"/>
                <w:i/>
                <w:color w:val="000000"/>
                <w:w w:val="97"/>
                <w:lang w:val="ru-RU"/>
              </w:rPr>
              <w:t xml:space="preserve">Модуль "Лёгкая атлетика". </w:t>
            </w:r>
            <w:r w:rsidRPr="001D662B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Равномерное передвижение в ходьбе и беге</w:t>
            </w:r>
          </w:p>
        </w:tc>
        <w:tc>
          <w:tcPr>
            <w:tcW w:w="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8</w:t>
            </w:r>
          </w:p>
        </w:tc>
        <w:tc>
          <w:tcPr>
            <w:tcW w:w="1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F3538D" w:rsidRDefault="001C0038" w:rsidP="00F3538D">
            <w:pPr>
              <w:autoSpaceDE w:val="0"/>
              <w:autoSpaceDN w:val="0"/>
              <w:spacing w:before="76" w:after="0" w:line="245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обучаются равномерному бегу в колонне по одному в чередовании с равномерной ходьбой (по команде);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Практическая</w:t>
            </w:r>
            <w:proofErr w:type="spellEnd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proofErr w:type="spellStart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работа</w:t>
            </w:r>
            <w:proofErr w:type="spellEnd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;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https|//урок.рф</w:t>
            </w:r>
          </w:p>
        </w:tc>
      </w:tr>
      <w:tr w:rsidR="001C0038" w:rsidRPr="001D662B" w:rsidTr="00505E90">
        <w:trPr>
          <w:gridAfter w:val="1"/>
          <w:wAfter w:w="97" w:type="dxa"/>
          <w:trHeight w:hRule="exact" w:val="666"/>
        </w:trPr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4.9.</w:t>
            </w:r>
          </w:p>
        </w:tc>
        <w:tc>
          <w:tcPr>
            <w:tcW w:w="3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1D662B">
              <w:rPr>
                <w:rFonts w:ascii="Times New Roman" w:eastAsia="Times New Roman" w:hAnsi="Times New Roman" w:cs="Times New Roman"/>
                <w:i/>
                <w:color w:val="000000"/>
                <w:w w:val="97"/>
                <w:lang w:val="ru-RU"/>
              </w:rPr>
              <w:t xml:space="preserve">Модуль "Лёгкая атлетика". </w:t>
            </w:r>
            <w:r w:rsidRPr="001D662B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Прыжок в длину с места</w:t>
            </w:r>
          </w:p>
        </w:tc>
        <w:tc>
          <w:tcPr>
            <w:tcW w:w="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2</w:t>
            </w:r>
          </w:p>
        </w:tc>
        <w:tc>
          <w:tcPr>
            <w:tcW w:w="1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F3538D" w:rsidRDefault="001C0038" w:rsidP="00F3538D">
            <w:pPr>
              <w:autoSpaceDE w:val="0"/>
              <w:autoSpaceDN w:val="0"/>
              <w:spacing w:before="76" w:after="0" w:line="233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обучаются приземлению после спрыгивания с горки матов</w:t>
            </w:r>
            <w:proofErr w:type="gramStart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;;</w:t>
            </w:r>
            <w:proofErr w:type="gramEnd"/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Практическая</w:t>
            </w:r>
            <w:proofErr w:type="spellEnd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proofErr w:type="spellStart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работа</w:t>
            </w:r>
            <w:proofErr w:type="spellEnd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;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https|//урок.рф</w:t>
            </w:r>
          </w:p>
        </w:tc>
      </w:tr>
      <w:tr w:rsidR="001C0038" w:rsidRPr="001D662B" w:rsidTr="00505E90">
        <w:trPr>
          <w:gridAfter w:val="1"/>
          <w:wAfter w:w="97" w:type="dxa"/>
          <w:trHeight w:hRule="exact" w:val="666"/>
        </w:trPr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4.10</w:t>
            </w:r>
          </w:p>
        </w:tc>
        <w:tc>
          <w:tcPr>
            <w:tcW w:w="3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1D662B">
              <w:rPr>
                <w:rFonts w:ascii="Times New Roman" w:eastAsia="Times New Roman" w:hAnsi="Times New Roman" w:cs="Times New Roman"/>
                <w:i/>
                <w:color w:val="000000"/>
                <w:w w:val="97"/>
                <w:lang w:val="ru-RU"/>
              </w:rPr>
              <w:t xml:space="preserve">Модуль "Лёгкая атлетика". </w:t>
            </w:r>
            <w:r w:rsidRPr="001D662B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Прыжок в длину и в высоту с прямого разбега</w:t>
            </w:r>
          </w:p>
        </w:tc>
        <w:tc>
          <w:tcPr>
            <w:tcW w:w="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6</w:t>
            </w:r>
          </w:p>
        </w:tc>
        <w:tc>
          <w:tcPr>
            <w:tcW w:w="1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F3538D" w:rsidRDefault="001C0038" w:rsidP="00F3538D">
            <w:pPr>
              <w:autoSpaceDE w:val="0"/>
              <w:autoSpaceDN w:val="0"/>
              <w:spacing w:before="78" w:after="0" w:line="245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 xml:space="preserve">разучивают фазу отталкивания (прыжки на одной ноге по разметкам, </w:t>
            </w:r>
            <w:proofErr w:type="spellStart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многоскоки</w:t>
            </w:r>
            <w:proofErr w:type="spellEnd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, прыжки толчком одной ногой вперёд-вверх с места и с разбега с приземлением</w:t>
            </w:r>
            <w:proofErr w:type="gramStart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);;</w:t>
            </w:r>
            <w:proofErr w:type="gramEnd"/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Практическая</w:t>
            </w:r>
            <w:proofErr w:type="spellEnd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proofErr w:type="spellStart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работа</w:t>
            </w:r>
            <w:proofErr w:type="spellEnd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;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https|//урок.рф</w:t>
            </w:r>
          </w:p>
        </w:tc>
      </w:tr>
      <w:tr w:rsidR="001C0038" w:rsidRPr="001D662B" w:rsidTr="00801C50">
        <w:trPr>
          <w:gridAfter w:val="1"/>
          <w:wAfter w:w="97" w:type="dxa"/>
          <w:trHeight w:hRule="exact" w:val="1034"/>
        </w:trPr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4.11</w:t>
            </w:r>
          </w:p>
        </w:tc>
        <w:tc>
          <w:tcPr>
            <w:tcW w:w="3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45" w:lineRule="auto"/>
              <w:ind w:left="72" w:right="720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i/>
                <w:color w:val="000000"/>
                <w:w w:val="97"/>
                <w:lang w:val="ru-RU"/>
              </w:rPr>
              <w:t xml:space="preserve">Модуль "Подвижные и спортивные игры". </w:t>
            </w:r>
            <w:proofErr w:type="spellStart"/>
            <w:r w:rsidRPr="001D662B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Подвижные</w:t>
            </w:r>
            <w:proofErr w:type="spellEnd"/>
            <w:r w:rsidRPr="001D662B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 </w:t>
            </w:r>
            <w:proofErr w:type="spellStart"/>
            <w:r w:rsidRPr="001D662B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игры</w:t>
            </w:r>
            <w:proofErr w:type="spellEnd"/>
          </w:p>
        </w:tc>
        <w:tc>
          <w:tcPr>
            <w:tcW w:w="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21</w:t>
            </w:r>
          </w:p>
        </w:tc>
        <w:tc>
          <w:tcPr>
            <w:tcW w:w="1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F3538D" w:rsidRDefault="001C0038" w:rsidP="00F3538D">
            <w:pPr>
              <w:autoSpaceDE w:val="0"/>
              <w:autoSpaceDN w:val="0"/>
              <w:spacing w:before="78" w:after="0" w:line="245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45" w:lineRule="auto"/>
              <w:ind w:left="72" w:right="2880"/>
              <w:rPr>
                <w:rFonts w:ascii="Times New Roman" w:hAnsi="Times New Roman" w:cs="Times New Roman"/>
                <w:lang w:val="ru-RU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 xml:space="preserve">играют в разученные подвижные игры; </w:t>
            </w:r>
            <w:r w:rsidRPr="001D662B">
              <w:rPr>
                <w:rFonts w:ascii="Times New Roman" w:hAnsi="Times New Roman" w:cs="Times New Roman"/>
                <w:lang w:val="ru-RU"/>
              </w:rPr>
              <w:br/>
            </w: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волейбол;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Практическая</w:t>
            </w:r>
            <w:proofErr w:type="spellEnd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proofErr w:type="spellStart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работа</w:t>
            </w:r>
            <w:proofErr w:type="spellEnd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;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https|//урок.рф</w:t>
            </w:r>
          </w:p>
        </w:tc>
      </w:tr>
      <w:tr w:rsidR="001C0038" w:rsidRPr="001D662B" w:rsidTr="00505E90">
        <w:trPr>
          <w:gridAfter w:val="1"/>
          <w:wAfter w:w="97" w:type="dxa"/>
          <w:trHeight w:hRule="exact" w:val="429"/>
        </w:trPr>
        <w:tc>
          <w:tcPr>
            <w:tcW w:w="3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Итого по разделу</w:t>
            </w:r>
          </w:p>
        </w:tc>
        <w:tc>
          <w:tcPr>
            <w:tcW w:w="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55</w:t>
            </w:r>
          </w:p>
        </w:tc>
        <w:tc>
          <w:tcPr>
            <w:tcW w:w="1134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1C0038">
            <w:pPr>
              <w:rPr>
                <w:rFonts w:ascii="Times New Roman" w:hAnsi="Times New Roman" w:cs="Times New Roman"/>
              </w:rPr>
            </w:pPr>
          </w:p>
        </w:tc>
      </w:tr>
      <w:tr w:rsidR="001C0038" w:rsidRPr="00200CA9" w:rsidTr="00505E90">
        <w:trPr>
          <w:gridAfter w:val="1"/>
          <w:wAfter w:w="97" w:type="dxa"/>
          <w:trHeight w:hRule="exact" w:val="432"/>
        </w:trPr>
        <w:tc>
          <w:tcPr>
            <w:tcW w:w="15648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 xml:space="preserve">Раздел 5. </w:t>
            </w:r>
            <w:proofErr w:type="spellStart"/>
            <w:r w:rsidRPr="001D662B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Прикладно</w:t>
            </w:r>
            <w:proofErr w:type="spellEnd"/>
            <w:r w:rsidRPr="001D662B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-ориентированная физическая культура</w:t>
            </w:r>
          </w:p>
        </w:tc>
      </w:tr>
      <w:tr w:rsidR="001C0038" w:rsidRPr="001D662B" w:rsidTr="00505E90">
        <w:trPr>
          <w:gridAfter w:val="1"/>
          <w:wAfter w:w="97" w:type="dxa"/>
          <w:trHeight w:hRule="exact" w:val="902"/>
        </w:trPr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5.1.</w:t>
            </w:r>
          </w:p>
        </w:tc>
        <w:tc>
          <w:tcPr>
            <w:tcW w:w="3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5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1D662B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 xml:space="preserve">Рефлексия: демонстрация прироста </w:t>
            </w:r>
            <w:r w:rsidRPr="001D662B">
              <w:rPr>
                <w:rFonts w:ascii="Times New Roman" w:hAnsi="Times New Roman" w:cs="Times New Roman"/>
                <w:lang w:val="ru-RU"/>
              </w:rPr>
              <w:br/>
            </w:r>
            <w:r w:rsidRPr="001D662B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 xml:space="preserve">показателей физических качеств к </w:t>
            </w:r>
            <w:r w:rsidRPr="001D662B">
              <w:rPr>
                <w:rFonts w:ascii="Times New Roman" w:hAnsi="Times New Roman" w:cs="Times New Roman"/>
                <w:lang w:val="ru-RU"/>
              </w:rPr>
              <w:br/>
            </w:r>
            <w:r w:rsidRPr="001D662B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нормативным требованиям комплекса ГТО</w:t>
            </w:r>
          </w:p>
        </w:tc>
        <w:tc>
          <w:tcPr>
            <w:tcW w:w="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6</w:t>
            </w:r>
          </w:p>
        </w:tc>
        <w:tc>
          <w:tcPr>
            <w:tcW w:w="1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F3538D" w:rsidRDefault="001C0038" w:rsidP="00F3538D">
            <w:pPr>
              <w:autoSpaceDE w:val="0"/>
              <w:autoSpaceDN w:val="0"/>
              <w:spacing w:before="78" w:after="0" w:line="245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45" w:lineRule="auto"/>
              <w:ind w:left="72" w:right="720"/>
              <w:rPr>
                <w:rFonts w:ascii="Times New Roman" w:hAnsi="Times New Roman" w:cs="Times New Roman"/>
                <w:lang w:val="ru-RU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демонстрация прироста показателей физических качеств к нормативным требованиям комплекса ГТО;</w:t>
            </w:r>
          </w:p>
        </w:tc>
        <w:tc>
          <w:tcPr>
            <w:tcW w:w="10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Зачет</w:t>
            </w:r>
            <w:proofErr w:type="spellEnd"/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;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https|//урок.рф</w:t>
            </w:r>
          </w:p>
        </w:tc>
      </w:tr>
      <w:tr w:rsidR="001C0038" w:rsidRPr="001D662B" w:rsidTr="00505E90">
        <w:trPr>
          <w:gridAfter w:val="1"/>
          <w:wAfter w:w="97" w:type="dxa"/>
          <w:trHeight w:hRule="exact" w:val="429"/>
        </w:trPr>
        <w:tc>
          <w:tcPr>
            <w:tcW w:w="3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Итого по разделу</w:t>
            </w:r>
          </w:p>
        </w:tc>
        <w:tc>
          <w:tcPr>
            <w:tcW w:w="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6</w:t>
            </w:r>
          </w:p>
        </w:tc>
        <w:tc>
          <w:tcPr>
            <w:tcW w:w="1134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1C0038">
            <w:pPr>
              <w:rPr>
                <w:rFonts w:ascii="Times New Roman" w:hAnsi="Times New Roman" w:cs="Times New Roman"/>
              </w:rPr>
            </w:pPr>
          </w:p>
        </w:tc>
      </w:tr>
      <w:tr w:rsidR="001C0038" w:rsidRPr="001D662B" w:rsidTr="00505E90">
        <w:trPr>
          <w:gridAfter w:val="1"/>
          <w:wAfter w:w="97" w:type="dxa"/>
          <w:trHeight w:hRule="exact" w:val="839"/>
        </w:trPr>
        <w:tc>
          <w:tcPr>
            <w:tcW w:w="3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ОБЩЕЕ КОЛИЧЕСТВО ЧАСОВ ПО ПРОГРАММЕ</w:t>
            </w:r>
          </w:p>
        </w:tc>
        <w:tc>
          <w:tcPr>
            <w:tcW w:w="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66</w:t>
            </w:r>
          </w:p>
        </w:tc>
        <w:tc>
          <w:tcPr>
            <w:tcW w:w="1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9E372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1D662B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93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1D662B" w:rsidRDefault="001C0038">
            <w:pPr>
              <w:rPr>
                <w:rFonts w:ascii="Times New Roman" w:hAnsi="Times New Roman" w:cs="Times New Roman"/>
              </w:rPr>
            </w:pPr>
          </w:p>
        </w:tc>
      </w:tr>
    </w:tbl>
    <w:p w:rsidR="001C0038" w:rsidRDefault="001C0038">
      <w:pPr>
        <w:autoSpaceDE w:val="0"/>
        <w:autoSpaceDN w:val="0"/>
        <w:spacing w:after="0" w:line="14" w:lineRule="exact"/>
      </w:pPr>
    </w:p>
    <w:p w:rsidR="001C0038" w:rsidRDefault="001C0038">
      <w:pPr>
        <w:sectPr w:rsidR="001C0038" w:rsidSect="00C7153C">
          <w:pgSz w:w="16840" w:h="11900"/>
          <w:pgMar w:top="1418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1C0038" w:rsidRPr="00981D91" w:rsidRDefault="006229F3">
      <w:pPr>
        <w:autoSpaceDE w:val="0"/>
        <w:autoSpaceDN w:val="0"/>
        <w:spacing w:after="78" w:line="220" w:lineRule="exact"/>
        <w:rPr>
          <w:rFonts w:ascii="Times New Roman" w:hAnsi="Times New Roman" w:cs="Times New Roman"/>
        </w:rPr>
      </w:pPr>
      <w:r w:rsidRPr="00981D91">
        <w:rPr>
          <w:rFonts w:ascii="Times New Roman" w:hAnsi="Times New Roman" w:cs="Times New Roman"/>
          <w:lang w:val="ru-RU"/>
        </w:rPr>
        <w:lastRenderedPageBreak/>
        <w:t xml:space="preserve"> </w:t>
      </w:r>
    </w:p>
    <w:p w:rsidR="001C0038" w:rsidRDefault="009E3725" w:rsidP="006229F3">
      <w:pPr>
        <w:autoSpaceDE w:val="0"/>
        <w:autoSpaceDN w:val="0"/>
        <w:spacing w:after="320" w:line="230" w:lineRule="auto"/>
        <w:ind w:left="720" w:firstLine="720"/>
        <w:jc w:val="center"/>
      </w:pPr>
      <w:r>
        <w:rPr>
          <w:rFonts w:ascii="Times New Roman" w:eastAsia="Times New Roman" w:hAnsi="Times New Roman"/>
          <w:b/>
          <w:color w:val="000000"/>
          <w:sz w:val="24"/>
        </w:rPr>
        <w:t>ПОУРОЧНОЕ ПЛАНИРОВАНИЕ</w:t>
      </w:r>
    </w:p>
    <w:tbl>
      <w:tblPr>
        <w:tblW w:w="10468" w:type="dxa"/>
        <w:jc w:val="center"/>
        <w:tblInd w:w="289" w:type="dxa"/>
        <w:tblLayout w:type="fixed"/>
        <w:tblLook w:val="04A0" w:firstRow="1" w:lastRow="0" w:firstColumn="1" w:lastColumn="0" w:noHBand="0" w:noVBand="1"/>
      </w:tblPr>
      <w:tblGrid>
        <w:gridCol w:w="300"/>
        <w:gridCol w:w="267"/>
        <w:gridCol w:w="300"/>
        <w:gridCol w:w="2677"/>
        <w:gridCol w:w="262"/>
        <w:gridCol w:w="588"/>
        <w:gridCol w:w="262"/>
        <w:gridCol w:w="1297"/>
        <w:gridCol w:w="262"/>
        <w:gridCol w:w="1014"/>
        <w:gridCol w:w="262"/>
        <w:gridCol w:w="1156"/>
        <w:gridCol w:w="262"/>
        <w:gridCol w:w="1297"/>
        <w:gridCol w:w="262"/>
      </w:tblGrid>
      <w:tr w:rsidR="001C0038" w:rsidTr="00581409">
        <w:trPr>
          <w:gridBefore w:val="1"/>
          <w:wBefore w:w="300" w:type="dxa"/>
          <w:trHeight w:hRule="exact" w:val="492"/>
          <w:jc w:val="center"/>
        </w:trPr>
        <w:tc>
          <w:tcPr>
            <w:tcW w:w="56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1C0038" w:rsidRPr="00981D91" w:rsidRDefault="009E3725" w:rsidP="00981D91">
            <w:pPr>
              <w:autoSpaceDE w:val="0"/>
              <w:autoSpaceDN w:val="0"/>
              <w:spacing w:before="98" w:after="0" w:line="262" w:lineRule="auto"/>
              <w:ind w:left="72"/>
              <w:jc w:val="center"/>
            </w:pPr>
            <w:r w:rsidRPr="00981D91">
              <w:rPr>
                <w:rFonts w:ascii="Times New Roman" w:eastAsia="Times New Roman" w:hAnsi="Times New Roman"/>
                <w:color w:val="000000"/>
                <w:sz w:val="24"/>
              </w:rPr>
              <w:t>№</w:t>
            </w:r>
            <w:r w:rsidR="00981D91" w:rsidRPr="00981D91">
              <w:rPr>
                <w:lang w:val="ru-RU"/>
              </w:rPr>
              <w:t xml:space="preserve"> </w:t>
            </w:r>
            <w:r w:rsidRPr="00981D91">
              <w:rPr>
                <w:rFonts w:ascii="Times New Roman" w:eastAsia="Times New Roman" w:hAnsi="Times New Roman"/>
                <w:color w:val="000000"/>
                <w:sz w:val="24"/>
              </w:rPr>
              <w:t>п/п</w:t>
            </w:r>
          </w:p>
        </w:tc>
        <w:tc>
          <w:tcPr>
            <w:tcW w:w="293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1C0038" w:rsidRPr="00981D91" w:rsidRDefault="009E3725" w:rsidP="00981D91">
            <w:pPr>
              <w:autoSpaceDE w:val="0"/>
              <w:autoSpaceDN w:val="0"/>
              <w:spacing w:before="98" w:after="0" w:line="230" w:lineRule="auto"/>
              <w:ind w:left="72"/>
              <w:jc w:val="center"/>
            </w:pPr>
            <w:r w:rsidRPr="00981D91">
              <w:rPr>
                <w:rFonts w:ascii="Times New Roman" w:eastAsia="Times New Roman" w:hAnsi="Times New Roman"/>
                <w:color w:val="000000"/>
                <w:sz w:val="24"/>
              </w:rPr>
              <w:t>Тема урока</w:t>
            </w:r>
          </w:p>
        </w:tc>
        <w:tc>
          <w:tcPr>
            <w:tcW w:w="36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1C0038" w:rsidRPr="00981D91" w:rsidRDefault="009E3725" w:rsidP="00981D91">
            <w:pPr>
              <w:autoSpaceDE w:val="0"/>
              <w:autoSpaceDN w:val="0"/>
              <w:spacing w:before="98" w:after="0" w:line="230" w:lineRule="auto"/>
              <w:ind w:left="74"/>
              <w:jc w:val="center"/>
            </w:pPr>
            <w:r w:rsidRPr="00981D91">
              <w:rPr>
                <w:rFonts w:ascii="Times New Roman" w:eastAsia="Times New Roman" w:hAnsi="Times New Roman"/>
                <w:color w:val="000000"/>
                <w:sz w:val="24"/>
              </w:rPr>
              <w:t>Количество часов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1C0038" w:rsidRPr="00981D91" w:rsidRDefault="009E3725" w:rsidP="00981D91">
            <w:pPr>
              <w:autoSpaceDE w:val="0"/>
              <w:autoSpaceDN w:val="0"/>
              <w:spacing w:before="98" w:after="0" w:line="262" w:lineRule="auto"/>
              <w:ind w:left="72" w:right="144"/>
              <w:jc w:val="center"/>
            </w:pPr>
            <w:proofErr w:type="spellStart"/>
            <w:r w:rsidRPr="00981D91">
              <w:rPr>
                <w:rFonts w:ascii="Times New Roman" w:eastAsia="Times New Roman" w:hAnsi="Times New Roman"/>
                <w:color w:val="000000"/>
                <w:sz w:val="24"/>
              </w:rPr>
              <w:t>Дата</w:t>
            </w:r>
            <w:proofErr w:type="spellEnd"/>
            <w:r w:rsidRPr="00981D91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="00981D91" w:rsidRPr="00981D91">
              <w:rPr>
                <w:lang w:val="ru-RU"/>
              </w:rPr>
              <w:t xml:space="preserve"> </w:t>
            </w:r>
            <w:proofErr w:type="spellStart"/>
            <w:r w:rsidRPr="00981D91">
              <w:rPr>
                <w:rFonts w:ascii="Times New Roman" w:eastAsia="Times New Roman" w:hAnsi="Times New Roman"/>
                <w:color w:val="000000"/>
                <w:sz w:val="24"/>
              </w:rPr>
              <w:t>изучения</w:t>
            </w:r>
            <w:proofErr w:type="spellEnd"/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1C0038" w:rsidRPr="00981D91" w:rsidRDefault="009E3725" w:rsidP="00981D91">
            <w:pPr>
              <w:autoSpaceDE w:val="0"/>
              <w:autoSpaceDN w:val="0"/>
              <w:spacing w:before="98" w:after="0" w:line="271" w:lineRule="auto"/>
              <w:ind w:left="72" w:right="432"/>
              <w:jc w:val="center"/>
            </w:pPr>
            <w:proofErr w:type="spellStart"/>
            <w:r w:rsidRPr="00981D91">
              <w:rPr>
                <w:rFonts w:ascii="Times New Roman" w:eastAsia="Times New Roman" w:hAnsi="Times New Roman"/>
                <w:color w:val="000000"/>
                <w:sz w:val="24"/>
              </w:rPr>
              <w:t>Виды</w:t>
            </w:r>
            <w:proofErr w:type="spellEnd"/>
            <w:r w:rsidRPr="00981D91"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r w:rsidR="00981D91" w:rsidRPr="00981D91">
              <w:rPr>
                <w:lang w:val="ru-RU"/>
              </w:rPr>
              <w:t xml:space="preserve"> </w:t>
            </w:r>
            <w:proofErr w:type="spellStart"/>
            <w:r w:rsidRPr="00981D91">
              <w:rPr>
                <w:rFonts w:ascii="Times New Roman" w:eastAsia="Times New Roman" w:hAnsi="Times New Roman"/>
                <w:color w:val="000000"/>
                <w:sz w:val="24"/>
              </w:rPr>
              <w:t>формы</w:t>
            </w:r>
            <w:proofErr w:type="spellEnd"/>
            <w:r w:rsidRPr="00981D91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="00981D91" w:rsidRPr="00981D91">
              <w:rPr>
                <w:lang w:val="ru-RU"/>
              </w:rPr>
              <w:t xml:space="preserve"> </w:t>
            </w:r>
            <w:proofErr w:type="spellStart"/>
            <w:r w:rsidRPr="00981D91">
              <w:rPr>
                <w:rFonts w:ascii="Times New Roman" w:eastAsia="Times New Roman" w:hAnsi="Times New Roman"/>
                <w:color w:val="000000"/>
                <w:sz w:val="24"/>
              </w:rPr>
              <w:t>контроля</w:t>
            </w:r>
            <w:proofErr w:type="spellEnd"/>
          </w:p>
        </w:tc>
      </w:tr>
      <w:tr w:rsidR="001C0038" w:rsidTr="00581409">
        <w:trPr>
          <w:gridBefore w:val="1"/>
          <w:wBefore w:w="300" w:type="dxa"/>
          <w:trHeight w:hRule="exact" w:val="1045"/>
          <w:jc w:val="center"/>
        </w:trPr>
        <w:tc>
          <w:tcPr>
            <w:tcW w:w="56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038" w:rsidRDefault="001C0038"/>
        </w:tc>
        <w:tc>
          <w:tcPr>
            <w:tcW w:w="293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038" w:rsidRDefault="001C0038"/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44070A" w:rsidRDefault="009E3725" w:rsidP="0044070A">
            <w:pPr>
              <w:autoSpaceDE w:val="0"/>
              <w:autoSpaceDN w:val="0"/>
              <w:spacing w:before="98" w:after="0" w:line="230" w:lineRule="auto"/>
              <w:ind w:left="74"/>
              <w:jc w:val="center"/>
            </w:pPr>
            <w:proofErr w:type="spellStart"/>
            <w:r w:rsidRPr="0044070A">
              <w:rPr>
                <w:rFonts w:ascii="Times New Roman" w:eastAsia="Times New Roman" w:hAnsi="Times New Roman"/>
                <w:color w:val="000000"/>
                <w:sz w:val="24"/>
              </w:rPr>
              <w:t>всего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44070A" w:rsidRDefault="009E3725" w:rsidP="0044070A">
            <w:pPr>
              <w:autoSpaceDE w:val="0"/>
              <w:autoSpaceDN w:val="0"/>
              <w:spacing w:before="98" w:after="0" w:line="262" w:lineRule="auto"/>
              <w:ind w:left="72"/>
              <w:jc w:val="center"/>
            </w:pPr>
            <w:r w:rsidRPr="0044070A">
              <w:rPr>
                <w:rFonts w:ascii="Times New Roman" w:eastAsia="Times New Roman" w:hAnsi="Times New Roman"/>
                <w:color w:val="000000"/>
                <w:sz w:val="24"/>
              </w:rPr>
              <w:t>контрольные работы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44070A" w:rsidRDefault="009E3725" w:rsidP="0044070A">
            <w:pPr>
              <w:autoSpaceDE w:val="0"/>
              <w:autoSpaceDN w:val="0"/>
              <w:spacing w:before="98" w:after="0" w:line="262" w:lineRule="auto"/>
              <w:ind w:left="72"/>
              <w:jc w:val="center"/>
            </w:pPr>
            <w:r w:rsidRPr="0044070A">
              <w:rPr>
                <w:rFonts w:ascii="Times New Roman" w:eastAsia="Times New Roman" w:hAnsi="Times New Roman"/>
                <w:color w:val="000000"/>
                <w:sz w:val="24"/>
              </w:rPr>
              <w:t>практические работы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038" w:rsidRDefault="001C0038"/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038" w:rsidRDefault="001C0038"/>
        </w:tc>
      </w:tr>
      <w:tr w:rsidR="001C0038" w:rsidTr="00581409">
        <w:trPr>
          <w:gridBefore w:val="1"/>
          <w:wBefore w:w="300" w:type="dxa"/>
          <w:trHeight w:hRule="exact" w:val="2109"/>
          <w:jc w:val="center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2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20624F" w:rsidRDefault="009E3725" w:rsidP="00581409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Понятие «физическая </w:t>
            </w:r>
            <w:r w:rsidR="00981D91">
              <w:rPr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культура» как занятия </w:t>
            </w:r>
            <w:r w:rsidR="00981D91">
              <w:rPr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физическими упражнениями и спортом по укреплению здоровья, физическому </w:t>
            </w:r>
            <w:r w:rsidR="00981D91">
              <w:rPr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развитию и физической </w:t>
            </w:r>
            <w:r w:rsidR="00981D91">
              <w:rPr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подготовке.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C518E4" w:rsidRDefault="001C0038" w:rsidP="00C518E4">
            <w:pPr>
              <w:autoSpaceDE w:val="0"/>
              <w:autoSpaceDN w:val="0"/>
              <w:spacing w:after="0" w:line="230" w:lineRule="auto"/>
              <w:rPr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81D91" w:rsidP="00581409">
            <w:pPr>
              <w:tabs>
                <w:tab w:val="left" w:pos="1559"/>
              </w:tabs>
              <w:autoSpaceDE w:val="0"/>
              <w:autoSpaceDN w:val="0"/>
              <w:spacing w:after="0" w:line="262" w:lineRule="auto"/>
              <w:ind w:left="72" w:right="71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ы</w:t>
            </w:r>
            <w:r w:rsidR="009E3725">
              <w:rPr>
                <w:rFonts w:ascii="Times New Roman" w:eastAsia="Times New Roman" w:hAnsi="Times New Roman"/>
                <w:color w:val="000000"/>
                <w:sz w:val="24"/>
              </w:rPr>
              <w:t xml:space="preserve">й </w:t>
            </w:r>
            <w:proofErr w:type="spellStart"/>
            <w:r w:rsidR="009E3725"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 w:rsidR="009E3725"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0038" w:rsidTr="00581409">
        <w:trPr>
          <w:gridBefore w:val="1"/>
          <w:wBefore w:w="300" w:type="dxa"/>
          <w:trHeight w:hRule="exact" w:val="1417"/>
          <w:jc w:val="center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2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20624F" w:rsidRDefault="009E3725" w:rsidP="00581409">
            <w:pPr>
              <w:autoSpaceDE w:val="0"/>
              <w:autoSpaceDN w:val="0"/>
              <w:spacing w:after="0" w:line="240" w:lineRule="auto"/>
              <w:ind w:left="72" w:right="288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Равномерная ходьба в </w:t>
            </w:r>
            <w:r w:rsidR="00E514F9">
              <w:rPr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колонне по одному с </w:t>
            </w:r>
            <w:r w:rsidR="00E514F9">
              <w:rPr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 лидера</w:t>
            </w:r>
            <w:r w:rsidR="008433B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 изменением передвижения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C518E4" w:rsidRDefault="001C0038" w:rsidP="00C518E4">
            <w:pPr>
              <w:autoSpaceDE w:val="0"/>
              <w:autoSpaceDN w:val="0"/>
              <w:spacing w:after="0" w:line="230" w:lineRule="auto"/>
              <w:rPr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0038" w:rsidTr="00581409">
        <w:trPr>
          <w:gridBefore w:val="1"/>
          <w:wBefore w:w="300" w:type="dxa"/>
          <w:trHeight w:hRule="exact" w:val="1221"/>
          <w:jc w:val="center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2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20624F" w:rsidRDefault="009E3725" w:rsidP="00581409">
            <w:pPr>
              <w:tabs>
                <w:tab w:val="left" w:pos="3010"/>
              </w:tabs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Равномерная ходьба  в колонне по одному с изменением </w:t>
            </w:r>
            <w:r w:rsidR="00E514F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скорости передвижения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C518E4" w:rsidRDefault="001C0038" w:rsidP="00C518E4">
            <w:pPr>
              <w:autoSpaceDE w:val="0"/>
              <w:autoSpaceDN w:val="0"/>
              <w:spacing w:after="0" w:line="230" w:lineRule="auto"/>
              <w:rPr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0038" w:rsidTr="00581409">
        <w:trPr>
          <w:gridBefore w:val="1"/>
          <w:wBefore w:w="300" w:type="dxa"/>
          <w:trHeight w:hRule="exact" w:val="984"/>
          <w:jc w:val="center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2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20624F" w:rsidRDefault="009E3725" w:rsidP="00581409">
            <w:pPr>
              <w:autoSpaceDE w:val="0"/>
              <w:autoSpaceDN w:val="0"/>
              <w:spacing w:after="0" w:line="240" w:lineRule="auto"/>
              <w:ind w:left="72" w:right="144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Равномерный бег в колонне по одному с невысокой </w:t>
            </w:r>
            <w:r w:rsidR="00E514F9">
              <w:rPr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скоростью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C518E4" w:rsidRDefault="001C0038" w:rsidP="00C518E4">
            <w:pPr>
              <w:autoSpaceDE w:val="0"/>
              <w:autoSpaceDN w:val="0"/>
              <w:spacing w:after="0" w:line="230" w:lineRule="auto"/>
              <w:rPr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0038" w:rsidTr="00581409">
        <w:trPr>
          <w:gridBefore w:val="1"/>
          <w:wBefore w:w="300" w:type="dxa"/>
          <w:trHeight w:hRule="exact" w:val="1415"/>
          <w:jc w:val="center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2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20624F" w:rsidRDefault="009E3725" w:rsidP="00581409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Равномерны бег в колонне по одному с разной </w:t>
            </w:r>
            <w:r w:rsidR="00E514F9">
              <w:rPr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скоростью передвижения и в чередовании с ходьбой (по команде)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C518E4" w:rsidRDefault="001C0038" w:rsidP="00C518E4">
            <w:pPr>
              <w:autoSpaceDE w:val="0"/>
              <w:autoSpaceDN w:val="0"/>
              <w:spacing w:after="0" w:line="230" w:lineRule="auto"/>
              <w:rPr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0038" w:rsidTr="00581409">
        <w:trPr>
          <w:gridBefore w:val="1"/>
          <w:wBefore w:w="300" w:type="dxa"/>
          <w:trHeight w:hRule="exact" w:val="1151"/>
          <w:jc w:val="center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2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20624F" w:rsidRDefault="009E3725" w:rsidP="00581409">
            <w:pPr>
              <w:autoSpaceDE w:val="0"/>
              <w:autoSpaceDN w:val="0"/>
              <w:spacing w:after="0" w:line="240" w:lineRule="auto"/>
              <w:ind w:left="72" w:right="144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Демонстрация прироста ФК ГТО</w:t>
            </w:r>
            <w:proofErr w:type="gramStart"/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.</w:t>
            </w:r>
            <w:proofErr w:type="gramEnd"/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Тестирование  бега 30м,  челночный бег 3х10м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C518E4" w:rsidRDefault="001C0038" w:rsidP="00C518E4">
            <w:pPr>
              <w:autoSpaceDE w:val="0"/>
              <w:autoSpaceDN w:val="0"/>
              <w:spacing w:after="0" w:line="230" w:lineRule="auto"/>
              <w:rPr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0038" w:rsidTr="00581409">
        <w:trPr>
          <w:gridBefore w:val="1"/>
          <w:wBefore w:w="300" w:type="dxa"/>
          <w:trHeight w:hRule="exact" w:val="1213"/>
          <w:jc w:val="center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2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20624F" w:rsidRDefault="009E3725" w:rsidP="00581409">
            <w:pPr>
              <w:autoSpaceDE w:val="0"/>
              <w:autoSpaceDN w:val="0"/>
              <w:spacing w:after="0" w:line="240" w:lineRule="auto"/>
              <w:ind w:left="72" w:right="144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Демонстрация прироста ФК ГТО. Наклона вперед из </w:t>
            </w:r>
            <w:r w:rsidR="0099410A">
              <w:rPr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положения стоя.</w:t>
            </w:r>
          </w:p>
          <w:p w:rsidR="001C0038" w:rsidRDefault="00581409" w:rsidP="00581409">
            <w:pPr>
              <w:autoSpaceDE w:val="0"/>
              <w:autoSpaceDN w:val="0"/>
              <w:spacing w:after="0" w:line="24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Подтягивание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е</w:t>
            </w:r>
            <w:r w:rsidR="009E3725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C518E4" w:rsidRDefault="001C0038" w:rsidP="00C518E4">
            <w:pPr>
              <w:autoSpaceDE w:val="0"/>
              <w:autoSpaceDN w:val="0"/>
              <w:spacing w:after="0" w:line="230" w:lineRule="auto"/>
              <w:rPr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0038" w:rsidTr="00581409">
        <w:trPr>
          <w:gridBefore w:val="1"/>
          <w:wBefore w:w="300" w:type="dxa"/>
          <w:trHeight w:hRule="exact" w:val="1469"/>
          <w:jc w:val="center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2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20624F" w:rsidRDefault="009E3725" w:rsidP="00581409">
            <w:pPr>
              <w:autoSpaceDE w:val="0"/>
              <w:autoSpaceDN w:val="0"/>
              <w:spacing w:after="0" w:line="240" w:lineRule="auto"/>
              <w:ind w:left="72" w:right="144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Демонстрация прироста ФК ГТО. Прыжок в длину с места. Метание теннисного мяча в цель с 6м.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C518E4" w:rsidRDefault="001C0038" w:rsidP="00C518E4">
            <w:pPr>
              <w:autoSpaceDE w:val="0"/>
              <w:autoSpaceDN w:val="0"/>
              <w:spacing w:after="0" w:line="230" w:lineRule="auto"/>
              <w:rPr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0038" w:rsidTr="00581409">
        <w:trPr>
          <w:gridBefore w:val="1"/>
          <w:wBefore w:w="300" w:type="dxa"/>
          <w:trHeight w:hRule="exact" w:val="751"/>
          <w:jc w:val="center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2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20624F" w:rsidRDefault="009E3725" w:rsidP="00581409">
            <w:pPr>
              <w:autoSpaceDE w:val="0"/>
              <w:autoSpaceDN w:val="0"/>
              <w:spacing w:after="0" w:line="262" w:lineRule="auto"/>
              <w:ind w:left="72" w:right="288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Техника прыжка в длину с места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C518E4" w:rsidRDefault="001C0038" w:rsidP="00C518E4">
            <w:pPr>
              <w:autoSpaceDE w:val="0"/>
              <w:autoSpaceDN w:val="0"/>
              <w:spacing w:after="0" w:line="230" w:lineRule="auto"/>
              <w:rPr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0038" w:rsidTr="00581409">
        <w:tblPrEx>
          <w:jc w:val="left"/>
        </w:tblPrEx>
        <w:trPr>
          <w:gridAfter w:val="1"/>
          <w:wAfter w:w="262" w:type="dxa"/>
          <w:trHeight w:hRule="exact" w:val="1286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10.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20624F" w:rsidRDefault="009E3725" w:rsidP="00581409">
            <w:pPr>
              <w:autoSpaceDE w:val="0"/>
              <w:autoSpaceDN w:val="0"/>
              <w:spacing w:after="0" w:line="240" w:lineRule="auto"/>
              <w:ind w:left="72" w:right="144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Прыжок в длину с прямого разбега (приземление, </w:t>
            </w:r>
            <w:r w:rsidR="008D410C">
              <w:rPr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отталкивание, разбег)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C518E4" w:rsidRDefault="001C0038" w:rsidP="00C518E4">
            <w:pPr>
              <w:autoSpaceDE w:val="0"/>
              <w:autoSpaceDN w:val="0"/>
              <w:spacing w:after="0" w:line="230" w:lineRule="auto"/>
              <w:rPr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0038" w:rsidTr="00581409">
        <w:tblPrEx>
          <w:jc w:val="left"/>
        </w:tblPrEx>
        <w:trPr>
          <w:gridAfter w:val="1"/>
          <w:wAfter w:w="262" w:type="dxa"/>
          <w:trHeight w:hRule="exact" w:val="1282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20624F" w:rsidRDefault="009E3725" w:rsidP="00581409">
            <w:pPr>
              <w:autoSpaceDE w:val="0"/>
              <w:autoSpaceDN w:val="0"/>
              <w:spacing w:after="0" w:line="240" w:lineRule="auto"/>
              <w:ind w:left="72" w:right="144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Техника прыжка в длину с прямого разбега место </w:t>
            </w:r>
            <w:r w:rsidR="008D410C">
              <w:rPr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отталкивания </w:t>
            </w:r>
            <w:r w:rsidR="008D410C"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неограниченно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C518E4" w:rsidRDefault="001C0038" w:rsidP="00C518E4">
            <w:pPr>
              <w:autoSpaceDE w:val="0"/>
              <w:autoSpaceDN w:val="0"/>
              <w:spacing w:after="0" w:line="230" w:lineRule="auto"/>
              <w:rPr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0038" w:rsidTr="00581409">
        <w:tblPrEx>
          <w:jc w:val="left"/>
        </w:tblPrEx>
        <w:trPr>
          <w:gridAfter w:val="1"/>
          <w:wAfter w:w="262" w:type="dxa"/>
          <w:trHeight w:hRule="exact" w:val="1285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20624F" w:rsidRDefault="009E3725" w:rsidP="00581409">
            <w:pPr>
              <w:autoSpaceDE w:val="0"/>
              <w:autoSpaceDN w:val="0"/>
              <w:spacing w:after="0" w:line="240" w:lineRule="auto"/>
              <w:ind w:left="72" w:right="144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Прыжок в высоту с прямого разбега (приземление, </w:t>
            </w:r>
            <w:r w:rsidR="008D410C">
              <w:rPr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отталкивание, разбег)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C518E4" w:rsidRDefault="001C0038" w:rsidP="00C518E4">
            <w:pPr>
              <w:autoSpaceDE w:val="0"/>
              <w:autoSpaceDN w:val="0"/>
              <w:spacing w:after="0" w:line="230" w:lineRule="auto"/>
              <w:rPr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0038" w:rsidTr="00581409">
        <w:tblPrEx>
          <w:jc w:val="left"/>
        </w:tblPrEx>
        <w:trPr>
          <w:gridAfter w:val="1"/>
          <w:wAfter w:w="262" w:type="dxa"/>
          <w:trHeight w:hRule="exact" w:val="756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20624F" w:rsidRDefault="009E3725" w:rsidP="00581409">
            <w:pPr>
              <w:autoSpaceDE w:val="0"/>
              <w:autoSpaceDN w:val="0"/>
              <w:spacing w:after="0" w:line="240" w:lineRule="auto"/>
              <w:ind w:left="72" w:right="1008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Подвижные игры с элементами бега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C518E4" w:rsidRDefault="001C0038" w:rsidP="00C518E4">
            <w:pPr>
              <w:autoSpaceDE w:val="0"/>
              <w:autoSpaceDN w:val="0"/>
              <w:spacing w:after="0" w:line="230" w:lineRule="auto"/>
              <w:rPr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0038" w:rsidTr="00581409">
        <w:tblPrEx>
          <w:jc w:val="left"/>
        </w:tblPrEx>
        <w:trPr>
          <w:gridAfter w:val="1"/>
          <w:wAfter w:w="262" w:type="dxa"/>
          <w:trHeight w:hRule="exact" w:val="662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20624F" w:rsidRDefault="009E3725" w:rsidP="00581409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Подвижные игры с </w:t>
            </w:r>
            <w:r w:rsidR="008D410C">
              <w:rPr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элементами бега и прыжков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C518E4" w:rsidRDefault="001C0038" w:rsidP="00C518E4">
            <w:pPr>
              <w:autoSpaceDE w:val="0"/>
              <w:autoSpaceDN w:val="0"/>
              <w:spacing w:after="0" w:line="230" w:lineRule="auto"/>
              <w:rPr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0038" w:rsidTr="00581409">
        <w:tblPrEx>
          <w:jc w:val="left"/>
        </w:tblPrEx>
        <w:trPr>
          <w:gridAfter w:val="1"/>
          <w:wAfter w:w="262" w:type="dxa"/>
          <w:trHeight w:hRule="exact" w:val="722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20624F" w:rsidRDefault="009E3725" w:rsidP="00581409">
            <w:pPr>
              <w:tabs>
                <w:tab w:val="left" w:pos="2977"/>
              </w:tabs>
              <w:autoSpaceDE w:val="0"/>
              <w:autoSpaceDN w:val="0"/>
              <w:spacing w:after="0" w:line="240" w:lineRule="auto"/>
              <w:ind w:left="72" w:right="142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Подвижные игры с элементами метания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C518E4" w:rsidRDefault="001C0038" w:rsidP="00C518E4">
            <w:pPr>
              <w:autoSpaceDE w:val="0"/>
              <w:autoSpaceDN w:val="0"/>
              <w:spacing w:after="0" w:line="230" w:lineRule="auto"/>
              <w:rPr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0038" w:rsidTr="00581409">
        <w:tblPrEx>
          <w:jc w:val="left"/>
        </w:tblPrEx>
        <w:trPr>
          <w:gridAfter w:val="1"/>
          <w:wAfter w:w="262" w:type="dxa"/>
          <w:trHeight w:hRule="exact" w:val="1144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20624F" w:rsidRDefault="009E3725" w:rsidP="00581409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Подвижные игры для развития  ловкости и </w:t>
            </w:r>
            <w:r w:rsidR="008D410C">
              <w:rPr>
                <w:lang w:val="ru-RU"/>
              </w:rPr>
              <w:t xml:space="preserve"> </w:t>
            </w:r>
            <w:r w:rsidR="008D410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координации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движений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C518E4" w:rsidRDefault="001C0038" w:rsidP="00C518E4">
            <w:pPr>
              <w:autoSpaceDE w:val="0"/>
              <w:autoSpaceDN w:val="0"/>
              <w:spacing w:after="0" w:line="230" w:lineRule="auto"/>
              <w:rPr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0038" w:rsidTr="00581409">
        <w:tblPrEx>
          <w:jc w:val="left"/>
        </w:tblPrEx>
        <w:trPr>
          <w:gridAfter w:val="1"/>
          <w:wAfter w:w="262" w:type="dxa"/>
          <w:trHeight w:hRule="exact" w:val="707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20624F" w:rsidRDefault="009E3725" w:rsidP="00581409">
            <w:pPr>
              <w:tabs>
                <w:tab w:val="left" w:pos="2977"/>
              </w:tabs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Подвижные игры для развития быстроты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C518E4" w:rsidRDefault="001C0038" w:rsidP="00C518E4">
            <w:pPr>
              <w:autoSpaceDE w:val="0"/>
              <w:autoSpaceDN w:val="0"/>
              <w:spacing w:after="0" w:line="230" w:lineRule="auto"/>
              <w:rPr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0038" w:rsidTr="00581409">
        <w:tblPrEx>
          <w:jc w:val="left"/>
        </w:tblPrEx>
        <w:trPr>
          <w:gridAfter w:val="1"/>
          <w:wAfter w:w="262" w:type="dxa"/>
          <w:trHeight w:hRule="exact" w:val="964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20624F" w:rsidRDefault="009E3725" w:rsidP="00581409">
            <w:pPr>
              <w:autoSpaceDE w:val="0"/>
              <w:autoSpaceDN w:val="0"/>
              <w:spacing w:after="0" w:line="240" w:lineRule="auto"/>
              <w:ind w:left="72" w:right="288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Режим дня школьника  и правила его составления и соблюдения.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C518E4" w:rsidRDefault="001C0038" w:rsidP="00C518E4">
            <w:pPr>
              <w:autoSpaceDE w:val="0"/>
              <w:autoSpaceDN w:val="0"/>
              <w:spacing w:after="0" w:line="230" w:lineRule="auto"/>
              <w:rPr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0038" w:rsidTr="00581409">
        <w:tblPrEx>
          <w:jc w:val="left"/>
        </w:tblPrEx>
        <w:trPr>
          <w:gridAfter w:val="1"/>
          <w:wAfter w:w="262" w:type="dxa"/>
          <w:trHeight w:hRule="exact" w:val="1005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20624F" w:rsidRDefault="009E3725" w:rsidP="00581409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Гигиена человека и </w:t>
            </w:r>
            <w:r w:rsidR="008D410C">
              <w:rPr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требования к проведению гигиенических процедур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C518E4" w:rsidRDefault="001C0038" w:rsidP="00C518E4">
            <w:pPr>
              <w:autoSpaceDE w:val="0"/>
              <w:autoSpaceDN w:val="0"/>
              <w:spacing w:after="0" w:line="230" w:lineRule="auto"/>
              <w:rPr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0038" w:rsidTr="00581409">
        <w:tblPrEx>
          <w:jc w:val="left"/>
        </w:tblPrEx>
        <w:trPr>
          <w:gridAfter w:val="1"/>
          <w:wAfter w:w="262" w:type="dxa"/>
          <w:trHeight w:hRule="exact" w:val="1275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20624F" w:rsidRDefault="009E3725" w:rsidP="00581409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Разучить стойки и </w:t>
            </w:r>
            <w:r w:rsidR="008D410C">
              <w:rPr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передвижения в баскетболе.</w:t>
            </w:r>
          </w:p>
          <w:p w:rsidR="001C0038" w:rsidRPr="0020624F" w:rsidRDefault="009E3725" w:rsidP="00581409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Подвижные игры с </w:t>
            </w:r>
            <w:r w:rsidR="008D410C">
              <w:rPr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элементами передвижений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C518E4" w:rsidRDefault="001C0038" w:rsidP="00C518E4">
            <w:pPr>
              <w:autoSpaceDE w:val="0"/>
              <w:autoSpaceDN w:val="0"/>
              <w:spacing w:after="0" w:line="230" w:lineRule="auto"/>
              <w:rPr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0038" w:rsidTr="00581409">
        <w:tblPrEx>
          <w:jc w:val="left"/>
        </w:tblPrEx>
        <w:trPr>
          <w:gridAfter w:val="1"/>
          <w:wAfter w:w="262" w:type="dxa"/>
          <w:trHeight w:hRule="exact" w:val="1549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20624F" w:rsidRDefault="009E3725" w:rsidP="00581409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Разучить передачу </w:t>
            </w:r>
            <w:r w:rsidR="008D410C">
              <w:rPr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баскетбольного мяча двумя руками от груди.</w:t>
            </w:r>
            <w:r w:rsidR="008D410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1C0038" w:rsidRPr="0020624F" w:rsidRDefault="009E3725" w:rsidP="00581409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Подвижные игры с </w:t>
            </w:r>
            <w:r w:rsidR="008D410C">
              <w:rPr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разученными элементами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C518E4" w:rsidRDefault="001C0038" w:rsidP="00C518E4">
            <w:pPr>
              <w:autoSpaceDE w:val="0"/>
              <w:autoSpaceDN w:val="0"/>
              <w:spacing w:after="0" w:line="230" w:lineRule="auto"/>
              <w:rPr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0038" w:rsidTr="00581409">
        <w:tblPrEx>
          <w:jc w:val="left"/>
        </w:tblPrEx>
        <w:trPr>
          <w:gridAfter w:val="1"/>
          <w:wAfter w:w="262" w:type="dxa"/>
          <w:trHeight w:hRule="exact" w:val="1273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20624F" w:rsidRDefault="009E3725" w:rsidP="00581409">
            <w:pPr>
              <w:tabs>
                <w:tab w:val="left" w:pos="2977"/>
              </w:tabs>
              <w:autoSpaceDE w:val="0"/>
              <w:autoSpaceDN w:val="0"/>
              <w:spacing w:after="0" w:line="240" w:lineRule="auto"/>
              <w:ind w:left="72" w:right="142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Разучить ведение </w:t>
            </w:r>
            <w:r w:rsidR="008D410C">
              <w:rPr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баскетбольного мяча на месте. Эстафеты с </w:t>
            </w:r>
            <w:r w:rsidR="008D410C">
              <w:rPr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элементами ведения мяча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C518E4" w:rsidRDefault="001C0038" w:rsidP="00C518E4">
            <w:pPr>
              <w:autoSpaceDE w:val="0"/>
              <w:autoSpaceDN w:val="0"/>
              <w:spacing w:after="0" w:line="230" w:lineRule="auto"/>
              <w:rPr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1C0038" w:rsidRDefault="001C0038">
      <w:pPr>
        <w:autoSpaceDE w:val="0"/>
        <w:autoSpaceDN w:val="0"/>
        <w:spacing w:after="0" w:line="14" w:lineRule="exact"/>
        <w:rPr>
          <w:lang w:val="ru-RU"/>
        </w:rPr>
      </w:pPr>
    </w:p>
    <w:tbl>
      <w:tblPr>
        <w:tblW w:w="0" w:type="auto"/>
        <w:tblInd w:w="289" w:type="dxa"/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850"/>
        <w:gridCol w:w="1559"/>
        <w:gridCol w:w="1276"/>
        <w:gridCol w:w="1418"/>
        <w:gridCol w:w="1559"/>
      </w:tblGrid>
      <w:tr w:rsidR="001C0038" w:rsidRPr="00E37F10" w:rsidTr="00581409">
        <w:trPr>
          <w:trHeight w:hRule="exact" w:val="139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23.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20624F" w:rsidRDefault="009E3725" w:rsidP="00581409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Разучить ведение </w:t>
            </w:r>
            <w:r w:rsidR="00E37F10">
              <w:rPr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баскетбольного мяча в </w:t>
            </w:r>
            <w:r w:rsidR="00E37F10">
              <w:rPr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движении шагом по </w:t>
            </w:r>
            <w:proofErr w:type="gramStart"/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прямой</w:t>
            </w:r>
            <w:proofErr w:type="gramEnd"/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 w:rsidR="00E37F10">
              <w:rPr>
                <w:lang w:val="ru-RU"/>
              </w:rPr>
              <w:t xml:space="preserve"> </w:t>
            </w:r>
            <w:r w:rsidR="0099410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Эстафеты с э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лементами ведения мяча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E37F10" w:rsidRDefault="009E3725" w:rsidP="00581409">
            <w:pPr>
              <w:autoSpaceDE w:val="0"/>
              <w:autoSpaceDN w:val="0"/>
              <w:spacing w:after="0" w:line="230" w:lineRule="auto"/>
              <w:ind w:left="74"/>
              <w:rPr>
                <w:lang w:val="ru-RU"/>
              </w:rPr>
            </w:pPr>
            <w:r w:rsidRPr="00E37F1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E37F10" w:rsidRDefault="009E3725" w:rsidP="00581409">
            <w:pPr>
              <w:autoSpaceDE w:val="0"/>
              <w:autoSpaceDN w:val="0"/>
              <w:spacing w:after="0" w:line="230" w:lineRule="auto"/>
              <w:ind w:left="72"/>
              <w:rPr>
                <w:lang w:val="ru-RU"/>
              </w:rPr>
            </w:pPr>
            <w:r w:rsidRPr="00E37F1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E37F10" w:rsidRDefault="009E3725" w:rsidP="00581409">
            <w:pPr>
              <w:autoSpaceDE w:val="0"/>
              <w:autoSpaceDN w:val="0"/>
              <w:spacing w:after="0" w:line="230" w:lineRule="auto"/>
              <w:ind w:left="72"/>
              <w:rPr>
                <w:lang w:val="ru-RU"/>
              </w:rPr>
            </w:pPr>
            <w:r w:rsidRPr="00E37F1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E37F10" w:rsidRDefault="001C0038" w:rsidP="00C518E4">
            <w:pPr>
              <w:autoSpaceDE w:val="0"/>
              <w:autoSpaceDN w:val="0"/>
              <w:spacing w:after="0" w:line="230" w:lineRule="auto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E37F10" w:rsidRDefault="009E3725" w:rsidP="00581409">
            <w:pPr>
              <w:autoSpaceDE w:val="0"/>
              <w:autoSpaceDN w:val="0"/>
              <w:spacing w:after="0" w:line="262" w:lineRule="auto"/>
              <w:ind w:left="72" w:right="144"/>
              <w:rPr>
                <w:lang w:val="ru-RU"/>
              </w:rPr>
            </w:pPr>
            <w:r w:rsidRPr="00E37F1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Практическая работа;</w:t>
            </w:r>
          </w:p>
        </w:tc>
      </w:tr>
      <w:tr w:rsidR="001C0038" w:rsidTr="00581409">
        <w:trPr>
          <w:trHeight w:hRule="exact" w:val="11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E37F10" w:rsidRDefault="009E3725" w:rsidP="00581409">
            <w:pPr>
              <w:autoSpaceDE w:val="0"/>
              <w:autoSpaceDN w:val="0"/>
              <w:spacing w:after="0" w:line="230" w:lineRule="auto"/>
              <w:jc w:val="center"/>
              <w:rPr>
                <w:lang w:val="ru-RU"/>
              </w:rPr>
            </w:pPr>
            <w:r w:rsidRPr="00E37F1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24.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20624F" w:rsidRDefault="009E3725" w:rsidP="00581409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Разучить ведение </w:t>
            </w:r>
            <w:r w:rsidR="00E37F10">
              <w:rPr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баскетбольного мяча в </w:t>
            </w:r>
            <w:r w:rsidR="00E37F10">
              <w:rPr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движении шагом с </w:t>
            </w:r>
            <w:r w:rsidR="00E37F10">
              <w:rPr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изменением направления.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E37F10" w:rsidRDefault="009E3725" w:rsidP="00581409">
            <w:pPr>
              <w:autoSpaceDE w:val="0"/>
              <w:autoSpaceDN w:val="0"/>
              <w:spacing w:after="0" w:line="230" w:lineRule="auto"/>
              <w:ind w:left="74"/>
              <w:rPr>
                <w:lang w:val="ru-RU"/>
              </w:rPr>
            </w:pPr>
            <w:r w:rsidRPr="00E37F1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C518E4" w:rsidRDefault="001C0038" w:rsidP="00C518E4">
            <w:pPr>
              <w:autoSpaceDE w:val="0"/>
              <w:autoSpaceDN w:val="0"/>
              <w:spacing w:after="0" w:line="230" w:lineRule="auto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0038" w:rsidTr="00581409">
        <w:trPr>
          <w:trHeight w:hRule="exact" w:val="85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20624F" w:rsidRDefault="009E3725" w:rsidP="00581409">
            <w:pPr>
              <w:autoSpaceDE w:val="0"/>
              <w:autoSpaceDN w:val="0"/>
              <w:spacing w:after="0" w:line="240" w:lineRule="auto"/>
              <w:ind w:left="72" w:right="144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Бросок мяча двумя руками снизу в баскетбольный щит.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C518E4" w:rsidRDefault="001C0038" w:rsidP="00581409">
            <w:pPr>
              <w:autoSpaceDE w:val="0"/>
              <w:autoSpaceDN w:val="0"/>
              <w:spacing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0038" w:rsidTr="00581409">
        <w:trPr>
          <w:trHeight w:hRule="exact" w:val="5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20624F" w:rsidRDefault="009E3725" w:rsidP="00581409">
            <w:pPr>
              <w:tabs>
                <w:tab w:val="left" w:pos="2977"/>
              </w:tabs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Подвижные игры с </w:t>
            </w:r>
            <w:r w:rsidR="006103C0">
              <w:rPr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волейбольным мячом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C518E4" w:rsidRDefault="001C0038" w:rsidP="00C518E4">
            <w:pPr>
              <w:autoSpaceDE w:val="0"/>
              <w:autoSpaceDN w:val="0"/>
              <w:spacing w:after="0" w:line="230" w:lineRule="auto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0038" w:rsidTr="00581409">
        <w:trPr>
          <w:trHeight w:hRule="exact" w:val="11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20624F" w:rsidRDefault="009E3725" w:rsidP="00581409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Сойки и перемещения в </w:t>
            </w:r>
            <w:r w:rsidR="006103C0">
              <w:rPr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волейболе. Подвижные игры с разученными элементами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C518E4" w:rsidRDefault="001C0038" w:rsidP="00581409">
            <w:pPr>
              <w:autoSpaceDE w:val="0"/>
              <w:autoSpaceDN w:val="0"/>
              <w:spacing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0038" w:rsidTr="00581409">
        <w:trPr>
          <w:trHeight w:hRule="exact" w:val="11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20624F" w:rsidRDefault="009E3725" w:rsidP="00581409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Набрасывание и ловля мяча двумя руками сверху.</w:t>
            </w:r>
            <w:r w:rsidR="006103C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Подвижные игры с </w:t>
            </w:r>
            <w:r w:rsidR="006103C0">
              <w:rPr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разученными элементами.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C518E4" w:rsidRDefault="001C0038" w:rsidP="00581409">
            <w:pPr>
              <w:autoSpaceDE w:val="0"/>
              <w:autoSpaceDN w:val="0"/>
              <w:spacing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0038" w:rsidTr="00581409">
        <w:trPr>
          <w:trHeight w:hRule="exact" w:val="11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20624F" w:rsidRDefault="009E3725" w:rsidP="00581409">
            <w:pPr>
              <w:autoSpaceDE w:val="0"/>
              <w:autoSpaceDN w:val="0"/>
              <w:spacing w:after="0" w:line="240" w:lineRule="auto"/>
              <w:ind w:left="72" w:right="144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Набрасывание и ловля мяча двумя руками снизу.</w:t>
            </w:r>
          </w:p>
          <w:p w:rsidR="001C0038" w:rsidRPr="0020624F" w:rsidRDefault="009E3725" w:rsidP="00581409">
            <w:pPr>
              <w:tabs>
                <w:tab w:val="left" w:pos="2977"/>
              </w:tabs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Подвижные игры с </w:t>
            </w:r>
            <w:r w:rsidR="006103C0">
              <w:rPr>
                <w:lang w:val="ru-RU"/>
              </w:rPr>
              <w:t xml:space="preserve"> </w:t>
            </w:r>
            <w:r w:rsidR="006103C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разученными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элементами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15.12.2022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1C0038" w:rsidTr="00581409">
        <w:trPr>
          <w:trHeight w:hRule="exact" w:val="17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20624F" w:rsidRDefault="009E3725" w:rsidP="00581409">
            <w:pPr>
              <w:autoSpaceDE w:val="0"/>
              <w:autoSpaceDN w:val="0"/>
              <w:spacing w:after="0" w:line="240" w:lineRule="auto"/>
              <w:ind w:left="72" w:right="288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Броски мяча двумя руками снизу через волейбольную сетку с 2-3 метров </w:t>
            </w:r>
            <w:r w:rsidR="006103C0">
              <w:rPr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Подвижные игры с </w:t>
            </w:r>
            <w:r w:rsidR="006103C0">
              <w:rPr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разученными элементами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20.12.2022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1C0038" w:rsidTr="00581409">
        <w:trPr>
          <w:trHeight w:hRule="exact" w:val="1405"/>
        </w:trPr>
        <w:tc>
          <w:tcPr>
            <w:tcW w:w="56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297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20624F" w:rsidRDefault="009E3725" w:rsidP="00581409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Броски мяча двумя руками из-за головы через </w:t>
            </w:r>
            <w:r w:rsidR="00581409">
              <w:rPr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волейбольную сетку с 2-3 метров Подвижные игры с разученными элементами.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22.12.2022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581409">
            <w:pPr>
              <w:autoSpaceDE w:val="0"/>
              <w:autoSpaceDN w:val="0"/>
              <w:spacing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1C0038" w:rsidTr="00581409">
        <w:trPr>
          <w:trHeight w:hRule="exact" w:val="98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20624F" w:rsidRDefault="009E3725" w:rsidP="00581409">
            <w:pPr>
              <w:autoSpaceDE w:val="0"/>
              <w:autoSpaceDN w:val="0"/>
              <w:spacing w:before="98" w:after="0" w:line="240" w:lineRule="auto"/>
              <w:ind w:left="72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Осанка человека и </w:t>
            </w:r>
            <w:r w:rsidR="00581409">
              <w:rPr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комплексы упражнений для правильного её развития.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27.12.2022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>
            <w:pPr>
              <w:autoSpaceDE w:val="0"/>
              <w:autoSpaceDN w:val="0"/>
              <w:spacing w:before="98" w:after="0" w:line="262" w:lineRule="auto"/>
              <w:ind w:right="720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1C0038" w:rsidTr="00581409">
        <w:trPr>
          <w:trHeight w:hRule="exact" w:val="184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20624F" w:rsidRDefault="009E3725" w:rsidP="00A51CC5">
            <w:pPr>
              <w:autoSpaceDE w:val="0"/>
              <w:autoSpaceDN w:val="0"/>
              <w:spacing w:before="98" w:after="0" w:line="240" w:lineRule="auto"/>
              <w:ind w:left="72" w:right="144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Правила поведения на </w:t>
            </w:r>
            <w:r w:rsidR="00A51CC5">
              <w:rPr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уроках физической </w:t>
            </w:r>
            <w:r w:rsidR="00A51CC5">
              <w:rPr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культуры, подбора одежды для занятий в спортивном зале и на открытом воздухе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10.01.2023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1C0038" w:rsidTr="00A51CC5">
        <w:trPr>
          <w:trHeight w:hRule="exact" w:val="99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20624F" w:rsidRDefault="009E3725" w:rsidP="00A51CC5">
            <w:pPr>
              <w:autoSpaceDE w:val="0"/>
              <w:autoSpaceDN w:val="0"/>
              <w:spacing w:before="98" w:after="0" w:line="240" w:lineRule="auto"/>
              <w:ind w:left="72" w:right="144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Исходные положения </w:t>
            </w:r>
            <w:r w:rsidR="00A51CC5">
              <w:rPr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 физических упражнениях: стойки, упоры.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12.01.2023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1C0038" w:rsidTr="00A51CC5">
        <w:trPr>
          <w:trHeight w:hRule="exact" w:val="99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35.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20624F" w:rsidRDefault="009E3725" w:rsidP="00A51CC5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Исходные положения </w:t>
            </w:r>
            <w:r w:rsidRPr="0020624F">
              <w:rPr>
                <w:lang w:val="ru-RU"/>
              </w:rPr>
              <w:br/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 физических упражнениях: седы, положения лёжа.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17.01.2023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1C0038" w:rsidTr="00A51CC5">
        <w:trPr>
          <w:trHeight w:hRule="exact" w:val="211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20624F" w:rsidRDefault="009E3725" w:rsidP="00A51CC5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Строевые упражнения: </w:t>
            </w:r>
            <w:r w:rsidRPr="0020624F">
              <w:rPr>
                <w:lang w:val="ru-RU"/>
              </w:rPr>
              <w:br/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построение и перестроение в одну и две шеренги, стоя на месте; повороты направо и налево; передвижение в </w:t>
            </w:r>
            <w:r w:rsidRPr="0020624F">
              <w:rPr>
                <w:lang w:val="ru-RU"/>
              </w:rPr>
              <w:br/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колонне по одному с </w:t>
            </w:r>
            <w:r w:rsidRPr="0020624F">
              <w:rPr>
                <w:lang w:val="ru-RU"/>
              </w:rPr>
              <w:br/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равномерной скоростью.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19.01.2023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1C0038" w:rsidTr="00A51CC5">
        <w:trPr>
          <w:trHeight w:hRule="exact" w:val="142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20624F" w:rsidRDefault="009E3725" w:rsidP="00A51CC5">
            <w:pPr>
              <w:autoSpaceDE w:val="0"/>
              <w:autoSpaceDN w:val="0"/>
              <w:spacing w:after="0" w:line="240" w:lineRule="auto"/>
              <w:ind w:left="72" w:right="576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Гимнастические </w:t>
            </w:r>
            <w:r w:rsidR="00A51CC5">
              <w:rPr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упражнения. Разучить комплекс упражнения с гимнастическим мячом.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24.01.2023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1C0038" w:rsidTr="00A51CC5">
        <w:trPr>
          <w:trHeight w:hRule="exact" w:val="14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20624F" w:rsidRDefault="009E3725" w:rsidP="00A51CC5">
            <w:pPr>
              <w:autoSpaceDE w:val="0"/>
              <w:autoSpaceDN w:val="0"/>
              <w:spacing w:after="0" w:line="240" w:lineRule="auto"/>
              <w:ind w:left="72" w:right="144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Гимнастические </w:t>
            </w:r>
            <w:r w:rsidR="00A51CC5">
              <w:rPr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упражнения. Разучить </w:t>
            </w:r>
            <w:r w:rsidR="00A51CC5">
              <w:rPr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комплекс упражнения с </w:t>
            </w:r>
            <w:r w:rsidR="00A51CC5">
              <w:rPr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гимнастической скакалкой.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26.01.2023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1C0038" w:rsidTr="00A51CC5">
        <w:trPr>
          <w:trHeight w:hRule="exact" w:val="19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20624F" w:rsidRDefault="009E3725" w:rsidP="00A51CC5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Гимнастические упражнения разучить прыжки в высоту с разведением рук и ног в </w:t>
            </w:r>
            <w:r w:rsidR="00A51CC5">
              <w:rPr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сторону; с приземлением </w:t>
            </w:r>
            <w:r w:rsidR="00A51CC5">
              <w:rPr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 </w:t>
            </w:r>
            <w:proofErr w:type="spellStart"/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полуприседе</w:t>
            </w:r>
            <w:proofErr w:type="spellEnd"/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; с поворотом в правую и левую сторону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31.01.2023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1C0038" w:rsidTr="00A51CC5">
        <w:trPr>
          <w:trHeight w:hRule="exact" w:val="15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40.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20624F" w:rsidRDefault="009E3725" w:rsidP="00A51CC5">
            <w:pPr>
              <w:autoSpaceDE w:val="0"/>
              <w:autoSpaceDN w:val="0"/>
              <w:spacing w:before="98" w:after="0" w:line="240" w:lineRule="auto"/>
              <w:ind w:left="72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Гимнастические </w:t>
            </w:r>
            <w:r w:rsidR="00A51CC5">
              <w:rPr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упражнения. Разучить </w:t>
            </w:r>
            <w:r w:rsidR="00A51CC5">
              <w:rPr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прыжки в высоту с </w:t>
            </w:r>
            <w:r w:rsidR="00A51CC5">
              <w:rPr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поворотом в правую и левую сторону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02.02.2023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1C0038" w:rsidTr="00A51CC5">
        <w:trPr>
          <w:trHeight w:hRule="exact" w:val="14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20624F" w:rsidRDefault="009E3725" w:rsidP="00A51CC5">
            <w:pPr>
              <w:autoSpaceDE w:val="0"/>
              <w:autoSpaceDN w:val="0"/>
              <w:spacing w:after="0" w:line="240" w:lineRule="auto"/>
              <w:ind w:left="72" w:right="432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Гимнастические </w:t>
            </w:r>
            <w:r w:rsidR="00A51CC5">
              <w:rPr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упражнения. Разучить </w:t>
            </w:r>
            <w:r w:rsidR="00A51CC5">
              <w:rPr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стилизованные способы передвижения ходьбой и бегом.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07.02.2023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</w:tbl>
    <w:p w:rsidR="001C0038" w:rsidRDefault="001C0038">
      <w:pPr>
        <w:autoSpaceDE w:val="0"/>
        <w:autoSpaceDN w:val="0"/>
        <w:spacing w:after="0" w:line="14" w:lineRule="exact"/>
        <w:rPr>
          <w:lang w:val="ru-RU"/>
        </w:rPr>
      </w:pPr>
    </w:p>
    <w:p w:rsidR="0009133E" w:rsidRDefault="0009133E">
      <w:pPr>
        <w:autoSpaceDE w:val="0"/>
        <w:autoSpaceDN w:val="0"/>
        <w:spacing w:after="0" w:line="14" w:lineRule="exact"/>
        <w:rPr>
          <w:lang w:val="ru-RU"/>
        </w:rPr>
      </w:pPr>
    </w:p>
    <w:p w:rsidR="0009133E" w:rsidRDefault="0009133E">
      <w:pPr>
        <w:autoSpaceDE w:val="0"/>
        <w:autoSpaceDN w:val="0"/>
        <w:spacing w:after="0" w:line="14" w:lineRule="exact"/>
        <w:rPr>
          <w:lang w:val="ru-RU"/>
        </w:rPr>
      </w:pPr>
    </w:p>
    <w:p w:rsidR="0009133E" w:rsidRDefault="0009133E">
      <w:pPr>
        <w:autoSpaceDE w:val="0"/>
        <w:autoSpaceDN w:val="0"/>
        <w:spacing w:after="0" w:line="14" w:lineRule="exact"/>
        <w:rPr>
          <w:lang w:val="ru-RU"/>
        </w:rPr>
      </w:pPr>
    </w:p>
    <w:tbl>
      <w:tblPr>
        <w:tblW w:w="0" w:type="auto"/>
        <w:tblInd w:w="289" w:type="dxa"/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992"/>
        <w:gridCol w:w="1559"/>
        <w:gridCol w:w="1292"/>
        <w:gridCol w:w="1401"/>
        <w:gridCol w:w="1481"/>
      </w:tblGrid>
      <w:tr w:rsidR="001C0038" w:rsidTr="00A51CC5">
        <w:trPr>
          <w:trHeight w:hRule="exact" w:val="120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20624F" w:rsidRDefault="009E3725" w:rsidP="00A51CC5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Гимнастические </w:t>
            </w:r>
            <w:r w:rsidR="00A51CC5">
              <w:rPr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упражнения. Разучить </w:t>
            </w:r>
            <w:r w:rsidR="00A51CC5">
              <w:rPr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стилизованные </w:t>
            </w:r>
            <w:r w:rsidR="00A51CC5">
              <w:rPr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гимнастические прыжки.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09.02.2023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1C0038" w:rsidTr="00A51CC5">
        <w:trPr>
          <w:trHeight w:hRule="exact" w:val="11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20624F" w:rsidRDefault="009E3725" w:rsidP="00A51CC5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Акробатические упражнения подъём туловища из </w:t>
            </w:r>
            <w:r w:rsidR="00A51CC5">
              <w:rPr>
                <w:lang w:val="ru-RU"/>
              </w:rPr>
              <w:t xml:space="preserve"> </w:t>
            </w:r>
            <w:proofErr w:type="gramStart"/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лёжа на спине.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14.02.2023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1C0038" w:rsidTr="00A51CC5">
        <w:trPr>
          <w:trHeight w:hRule="exact" w:val="112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20624F" w:rsidRDefault="009E3725" w:rsidP="00A51CC5">
            <w:pPr>
              <w:tabs>
                <w:tab w:val="left" w:pos="2977"/>
              </w:tabs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Акробатические </w:t>
            </w:r>
            <w:r w:rsidR="00A51CC5">
              <w:rPr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упражнения подъём </w:t>
            </w:r>
            <w:r w:rsidR="00A51CC5">
              <w:rPr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туловища из </w:t>
            </w:r>
            <w:proofErr w:type="gramStart"/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лёжа на спине и животе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16.02.2023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1C0038" w:rsidTr="00A51CC5">
        <w:trPr>
          <w:trHeight w:hRule="exact" w:val="10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45.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20624F" w:rsidRDefault="009E3725" w:rsidP="00A51CC5">
            <w:pPr>
              <w:tabs>
                <w:tab w:val="left" w:pos="2977"/>
              </w:tabs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Акробатические упражнения подъём ног из </w:t>
            </w:r>
            <w:proofErr w:type="gramStart"/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51CC5">
              <w:rPr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лёжа на животе.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28.02.2023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1C0038" w:rsidTr="00A51CC5">
        <w:trPr>
          <w:trHeight w:hRule="exact" w:val="99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20624F" w:rsidRDefault="009E3725" w:rsidP="00A51CC5">
            <w:pPr>
              <w:tabs>
                <w:tab w:val="left" w:pos="2977"/>
              </w:tabs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Акробатические упражнения сгибание рук в положении упор лёжа.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02.03.2023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1C0038" w:rsidTr="00A51CC5">
        <w:trPr>
          <w:trHeight w:hRule="exact" w:val="11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20624F" w:rsidRDefault="009E3725" w:rsidP="00A51CC5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Акробатические упражнения прыжки в группировке, </w:t>
            </w:r>
            <w:r w:rsidR="00A51CC5">
              <w:rPr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толчком двумя ногами.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07.03.2023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1C0038" w:rsidTr="0009133E">
        <w:trPr>
          <w:trHeight w:hRule="exact" w:val="128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20624F" w:rsidRDefault="009E3725" w:rsidP="00A51CC5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Акробатические упражнения прыжки в группировке, </w:t>
            </w:r>
            <w:r w:rsidR="00A51CC5">
              <w:rPr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толчком двумя ногами.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09.03.2023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1C0038" w:rsidTr="00A51CC5">
        <w:trPr>
          <w:trHeight w:hRule="exact" w:val="11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20624F" w:rsidRDefault="009E3725" w:rsidP="00A51CC5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Акробатические упражнения прыжки в упоре на руки, </w:t>
            </w:r>
            <w:r w:rsidR="00A51CC5">
              <w:rPr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толчком двумя ногами.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14.03.2023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1C0038" w:rsidTr="0009133E">
        <w:trPr>
          <w:trHeight w:hRule="exact" w:val="116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20624F" w:rsidRDefault="009E3725" w:rsidP="00A51CC5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Акробатические упражнения прыжки в упоре на руки, </w:t>
            </w:r>
            <w:r w:rsidR="00A51CC5">
              <w:rPr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толчком двумя ногами.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16.03.2023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1C0038" w:rsidTr="00A51CC5">
        <w:trPr>
          <w:trHeight w:hRule="exact" w:val="18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20624F" w:rsidRDefault="009E3725" w:rsidP="00A51CC5">
            <w:pPr>
              <w:autoSpaceDE w:val="0"/>
              <w:autoSpaceDN w:val="0"/>
              <w:spacing w:after="0" w:line="240" w:lineRule="auto"/>
              <w:ind w:left="72" w:right="144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Утренняя зарядка и </w:t>
            </w:r>
            <w:r w:rsidR="00A51CC5">
              <w:rPr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физкультминутки в режиме дня школьника Физические упражнения для физкультминуток </w:t>
            </w:r>
            <w:r w:rsidR="0099410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51CC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утренней зарядки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28.03.2023 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62" w:lineRule="auto"/>
              <w:ind w:right="720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1C0038" w:rsidTr="00A51CC5">
        <w:trPr>
          <w:trHeight w:hRule="exact" w:val="14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20624F" w:rsidRDefault="009E3725" w:rsidP="00A51CC5">
            <w:pPr>
              <w:autoSpaceDE w:val="0"/>
              <w:autoSpaceDN w:val="0"/>
              <w:spacing w:after="0" w:line="240" w:lineRule="auto"/>
              <w:ind w:left="72" w:right="288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Равномерная ходьба в </w:t>
            </w:r>
            <w:r w:rsidR="00A51CC5">
              <w:rPr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колонне по одному с </w:t>
            </w:r>
            <w:r w:rsidR="00A51CC5">
              <w:rPr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 лидера с изменением передвижения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30.03.2023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</w:tbl>
    <w:p w:rsidR="001C0038" w:rsidRDefault="001C0038">
      <w:pPr>
        <w:autoSpaceDE w:val="0"/>
        <w:autoSpaceDN w:val="0"/>
        <w:spacing w:after="0" w:line="14" w:lineRule="exact"/>
        <w:rPr>
          <w:lang w:val="ru-RU"/>
        </w:rPr>
      </w:pPr>
    </w:p>
    <w:p w:rsidR="00981D91" w:rsidRDefault="00981D91">
      <w:pPr>
        <w:autoSpaceDE w:val="0"/>
        <w:autoSpaceDN w:val="0"/>
        <w:spacing w:after="0" w:line="14" w:lineRule="exact"/>
        <w:rPr>
          <w:lang w:val="ru-RU"/>
        </w:rPr>
      </w:pPr>
    </w:p>
    <w:p w:rsidR="00981D91" w:rsidRDefault="00981D91">
      <w:pPr>
        <w:autoSpaceDE w:val="0"/>
        <w:autoSpaceDN w:val="0"/>
        <w:spacing w:after="0" w:line="14" w:lineRule="exact"/>
        <w:rPr>
          <w:lang w:val="ru-RU"/>
        </w:rPr>
      </w:pPr>
    </w:p>
    <w:p w:rsidR="00A51CC5" w:rsidRDefault="00A51CC5">
      <w:pPr>
        <w:autoSpaceDE w:val="0"/>
        <w:autoSpaceDN w:val="0"/>
        <w:spacing w:after="0" w:line="14" w:lineRule="exact"/>
        <w:rPr>
          <w:lang w:val="ru-RU"/>
        </w:rPr>
      </w:pPr>
    </w:p>
    <w:tbl>
      <w:tblPr>
        <w:tblW w:w="0" w:type="auto"/>
        <w:tblInd w:w="289" w:type="dxa"/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992"/>
        <w:gridCol w:w="1559"/>
        <w:gridCol w:w="1292"/>
        <w:gridCol w:w="1401"/>
        <w:gridCol w:w="1481"/>
      </w:tblGrid>
      <w:tr w:rsidR="001C0038" w:rsidTr="00A51CC5">
        <w:trPr>
          <w:trHeight w:hRule="exact" w:val="121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20624F" w:rsidRDefault="009E3725" w:rsidP="00A51CC5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proofErr w:type="gramStart"/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</w:t>
            </w:r>
            <w:r w:rsidR="0099410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авномерная</w:t>
            </w:r>
            <w:proofErr w:type="gramEnd"/>
            <w:r w:rsidR="0099410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ходьбе  в колонне по одному с изменением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скорости передвижения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04.04.2023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1C0038" w:rsidTr="00A51CC5">
        <w:trPr>
          <w:trHeight w:hRule="exact" w:val="10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20624F" w:rsidRDefault="009E3725" w:rsidP="00A51CC5">
            <w:pPr>
              <w:autoSpaceDE w:val="0"/>
              <w:autoSpaceDN w:val="0"/>
              <w:spacing w:after="0" w:line="240" w:lineRule="auto"/>
              <w:ind w:left="72" w:right="144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Равномерный бег в колонне по одному с невысокой скоростью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06.04.2023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1C0038" w:rsidTr="00A51CC5">
        <w:trPr>
          <w:trHeight w:hRule="exact" w:val="156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55.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20624F" w:rsidRDefault="009E3725" w:rsidP="00A51CC5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Равномерны бег в колонне по одному с разной </w:t>
            </w:r>
            <w:r w:rsidR="00A51CC5">
              <w:rPr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скоростью передвижения и в чередовании с ходьбой (по команде)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11.04.2023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1C0038" w:rsidTr="00A51CC5">
        <w:trPr>
          <w:trHeight w:hRule="exact" w:val="132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20624F" w:rsidRDefault="009E3725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Демонстрация прироста ФК ГТО. Тестирование  бега 30м,  челночный бег 3х10м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13.04.2023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Тестирование;</w:t>
            </w:r>
          </w:p>
        </w:tc>
      </w:tr>
      <w:tr w:rsidR="001C0038" w:rsidTr="00A51CC5">
        <w:trPr>
          <w:trHeight w:hRule="exact" w:val="12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57.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20624F" w:rsidRDefault="009E3725" w:rsidP="00A51CC5">
            <w:pPr>
              <w:autoSpaceDE w:val="0"/>
              <w:autoSpaceDN w:val="0"/>
              <w:spacing w:after="0" w:line="240" w:lineRule="auto"/>
              <w:ind w:left="72" w:right="144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Демонстрация прироста ФК ГТО. Наклона вперед из </w:t>
            </w:r>
            <w:r w:rsidR="0099410A">
              <w:rPr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положения стоя.</w:t>
            </w:r>
          </w:p>
          <w:p w:rsidR="001C0038" w:rsidRDefault="00A51CC5" w:rsidP="00A51CC5">
            <w:pPr>
              <w:autoSpaceDE w:val="0"/>
              <w:autoSpaceDN w:val="0"/>
              <w:spacing w:after="0" w:line="24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Подтягивание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вис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е</w:t>
            </w:r>
            <w:r w:rsidR="009E3725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18.04.2023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Тестирование;</w:t>
            </w:r>
          </w:p>
        </w:tc>
      </w:tr>
      <w:tr w:rsidR="001C0038" w:rsidTr="00A51CC5">
        <w:trPr>
          <w:trHeight w:hRule="exact" w:val="13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20624F" w:rsidRDefault="009E3725" w:rsidP="00A51CC5">
            <w:pPr>
              <w:autoSpaceDE w:val="0"/>
              <w:autoSpaceDN w:val="0"/>
              <w:spacing w:after="0" w:line="240" w:lineRule="auto"/>
              <w:ind w:left="72" w:right="144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Демонстрация прироста ФК ГТО. Прыжок в длину с места. Метание теннисного мяча в цель с 6м.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20.04.2023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Тестирование;</w:t>
            </w:r>
          </w:p>
        </w:tc>
      </w:tr>
      <w:tr w:rsidR="001C0038" w:rsidTr="00A51CC5">
        <w:trPr>
          <w:trHeight w:hRule="exact" w:val="6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59.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20624F" w:rsidRDefault="009E3725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Техника прыжка в длину с места</w:t>
            </w:r>
            <w:proofErr w:type="gramStart"/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..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25.04.2023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1C0038" w:rsidTr="00A51CC5">
        <w:trPr>
          <w:trHeight w:hRule="exact" w:val="127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20624F" w:rsidRDefault="009E3725" w:rsidP="00A51CC5">
            <w:pPr>
              <w:autoSpaceDE w:val="0"/>
              <w:autoSpaceDN w:val="0"/>
              <w:spacing w:after="0" w:line="240" w:lineRule="auto"/>
              <w:ind w:left="72" w:right="144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Прыжок в длину с прямого разбега (приземление, </w:t>
            </w:r>
            <w:r w:rsidR="00A51CC5">
              <w:rPr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отталкивание, разбег)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27.04.2023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1C0038" w:rsidTr="00A51CC5">
        <w:trPr>
          <w:trHeight w:hRule="exact" w:val="115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20624F" w:rsidRDefault="009E3725" w:rsidP="00A51CC5">
            <w:pPr>
              <w:autoSpaceDE w:val="0"/>
              <w:autoSpaceDN w:val="0"/>
              <w:spacing w:after="0" w:line="240" w:lineRule="auto"/>
              <w:ind w:left="72" w:right="288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Техника прыжка в длину с прямого разбега место </w:t>
            </w:r>
            <w:r w:rsidR="00A51CC5">
              <w:rPr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отталкивания </w:t>
            </w:r>
            <w:r w:rsidR="00A51CC5">
              <w:rPr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неограниченное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02.05.2023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1C0038" w:rsidTr="00A51CC5">
        <w:trPr>
          <w:trHeight w:hRule="exact" w:val="11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20624F" w:rsidRDefault="009E3725" w:rsidP="00A51CC5">
            <w:pPr>
              <w:autoSpaceDE w:val="0"/>
              <w:autoSpaceDN w:val="0"/>
              <w:spacing w:after="0" w:line="240" w:lineRule="auto"/>
              <w:ind w:left="72" w:right="144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Прыжок в высоту с прямого разбега (приземление, </w:t>
            </w:r>
            <w:r w:rsidR="00A51CC5">
              <w:rPr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отталкивание, разбег)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04.05.2023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1C0038" w:rsidTr="00A51CC5">
        <w:trPr>
          <w:trHeight w:hRule="exact" w:val="71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20624F" w:rsidRDefault="009E3725" w:rsidP="00A51CC5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Подвижные игры с </w:t>
            </w:r>
            <w:r w:rsidR="00A51CC5">
              <w:rPr>
                <w:lang w:val="ru-RU"/>
              </w:rPr>
              <w:t xml:space="preserve">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элементами бега и прыжков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09.05.2023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1C0038" w:rsidTr="00A51CC5">
        <w:trPr>
          <w:trHeight w:hRule="exact" w:val="98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Pr="0020624F" w:rsidRDefault="009E3725" w:rsidP="00A51CC5">
            <w:pPr>
              <w:autoSpaceDE w:val="0"/>
              <w:autoSpaceDN w:val="0"/>
              <w:spacing w:after="0" w:line="240" w:lineRule="auto"/>
              <w:ind w:left="72" w:right="576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Подвижные игры  </w:t>
            </w:r>
            <w:r w:rsidR="00A51CC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 </w:t>
            </w: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эстафеты с элементами метания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11.05.2023 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0038" w:rsidRDefault="009E3725" w:rsidP="00A51CC5">
            <w:pPr>
              <w:tabs>
                <w:tab w:val="left" w:pos="156"/>
              </w:tabs>
              <w:autoSpaceDE w:val="0"/>
              <w:autoSpaceDN w:val="0"/>
              <w:spacing w:after="0" w:line="262" w:lineRule="auto"/>
              <w:ind w:left="14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3C1499" w:rsidTr="00A51CC5">
        <w:trPr>
          <w:trHeight w:hRule="exact" w:val="98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1499" w:rsidRDefault="003C1499" w:rsidP="003C149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65.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1499" w:rsidRPr="0020624F" w:rsidRDefault="003C1499" w:rsidP="003C1499">
            <w:pPr>
              <w:autoSpaceDE w:val="0"/>
              <w:autoSpaceDN w:val="0"/>
              <w:spacing w:before="98" w:after="0" w:line="271" w:lineRule="auto"/>
              <w:ind w:left="72" w:right="720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Подвижные игры для развития  ловкости и координации.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1499" w:rsidRDefault="003C1499" w:rsidP="003C149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1499" w:rsidRDefault="003C1499" w:rsidP="003C149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1499" w:rsidRDefault="003C1499" w:rsidP="003C149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1499" w:rsidRDefault="003C1499" w:rsidP="003C149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16.05.2023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1499" w:rsidRDefault="003C1499" w:rsidP="003C1499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3C1499" w:rsidTr="00A51CC5">
        <w:trPr>
          <w:trHeight w:hRule="exact" w:val="98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1499" w:rsidRDefault="003C1499" w:rsidP="003C149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1499" w:rsidRPr="0020624F" w:rsidRDefault="003C1499" w:rsidP="003C1499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Подвижные игры для развития быстроты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1499" w:rsidRDefault="003C1499" w:rsidP="003C149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1499" w:rsidRDefault="003C1499" w:rsidP="003C149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1499" w:rsidRDefault="003C1499" w:rsidP="003C149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1499" w:rsidRDefault="003C1499" w:rsidP="003C149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18.05.2023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1499" w:rsidRDefault="003C1499" w:rsidP="003C1499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3C1499" w:rsidTr="00C518E4">
        <w:trPr>
          <w:trHeight w:hRule="exact" w:val="981"/>
        </w:trPr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1499" w:rsidRPr="0020624F" w:rsidRDefault="003C1499" w:rsidP="003C1499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20624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1499" w:rsidRDefault="003C1499" w:rsidP="003C149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1499" w:rsidRDefault="003C1499" w:rsidP="003C149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1499" w:rsidRDefault="003C1499" w:rsidP="003C149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1499" w:rsidRDefault="003C1499" w:rsidP="003C1499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1499" w:rsidRDefault="003C1499" w:rsidP="003C1499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</w:tr>
    </w:tbl>
    <w:p w:rsidR="001C0038" w:rsidRDefault="001C0038">
      <w:pPr>
        <w:autoSpaceDE w:val="0"/>
        <w:autoSpaceDN w:val="0"/>
        <w:spacing w:after="0" w:line="14" w:lineRule="exact"/>
        <w:rPr>
          <w:lang w:val="ru-RU"/>
        </w:rPr>
      </w:pPr>
    </w:p>
    <w:p w:rsidR="00A51CC5" w:rsidRDefault="00A51CC5">
      <w:pPr>
        <w:autoSpaceDE w:val="0"/>
        <w:autoSpaceDN w:val="0"/>
        <w:spacing w:after="0" w:line="14" w:lineRule="exact"/>
        <w:rPr>
          <w:lang w:val="ru-RU"/>
        </w:rPr>
      </w:pPr>
    </w:p>
    <w:p w:rsidR="00A51CC5" w:rsidRDefault="00A51CC5">
      <w:pPr>
        <w:autoSpaceDE w:val="0"/>
        <w:autoSpaceDN w:val="0"/>
        <w:spacing w:after="0" w:line="14" w:lineRule="exact"/>
        <w:rPr>
          <w:lang w:val="ru-RU"/>
        </w:rPr>
      </w:pPr>
    </w:p>
    <w:p w:rsidR="00A51CC5" w:rsidRDefault="00A51CC5">
      <w:pPr>
        <w:autoSpaceDE w:val="0"/>
        <w:autoSpaceDN w:val="0"/>
        <w:spacing w:after="0" w:line="14" w:lineRule="exact"/>
        <w:rPr>
          <w:lang w:val="ru-RU"/>
        </w:rPr>
      </w:pPr>
    </w:p>
    <w:p w:rsidR="00A51CC5" w:rsidRPr="00A51CC5" w:rsidRDefault="00A51CC5">
      <w:pPr>
        <w:autoSpaceDE w:val="0"/>
        <w:autoSpaceDN w:val="0"/>
        <w:spacing w:after="0" w:line="14" w:lineRule="exact"/>
        <w:rPr>
          <w:lang w:val="ru-RU"/>
        </w:rPr>
      </w:pPr>
    </w:p>
    <w:p w:rsidR="001C0038" w:rsidRDefault="001C0038">
      <w:pPr>
        <w:rPr>
          <w:lang w:val="ru-RU"/>
        </w:rPr>
      </w:pPr>
    </w:p>
    <w:p w:rsidR="00A51CC5" w:rsidRDefault="00A51CC5">
      <w:pPr>
        <w:rPr>
          <w:lang w:val="ru-RU"/>
        </w:rPr>
      </w:pPr>
    </w:p>
    <w:p w:rsidR="00A51CC5" w:rsidRDefault="00A51CC5">
      <w:pPr>
        <w:rPr>
          <w:lang w:val="ru-RU"/>
        </w:rPr>
      </w:pPr>
    </w:p>
    <w:p w:rsidR="001C0038" w:rsidRDefault="001C0038" w:rsidP="003C1499">
      <w:pPr>
        <w:autoSpaceDE w:val="0"/>
        <w:autoSpaceDN w:val="0"/>
        <w:spacing w:after="66" w:line="220" w:lineRule="exact"/>
      </w:pPr>
    </w:p>
    <w:p w:rsidR="001C0038" w:rsidRDefault="001C0038">
      <w:pPr>
        <w:rPr>
          <w:lang w:val="ru-RU"/>
        </w:rPr>
      </w:pPr>
    </w:p>
    <w:p w:rsidR="001D662B" w:rsidRDefault="001D662B">
      <w:pPr>
        <w:rPr>
          <w:lang w:val="ru-RU"/>
        </w:rPr>
      </w:pPr>
    </w:p>
    <w:p w:rsidR="003C1499" w:rsidRDefault="003C1499">
      <w:pPr>
        <w:rPr>
          <w:lang w:val="ru-RU"/>
        </w:rPr>
      </w:pPr>
    </w:p>
    <w:p w:rsidR="001C0038" w:rsidRPr="00AA7F03" w:rsidRDefault="009E3725">
      <w:pPr>
        <w:autoSpaceDE w:val="0"/>
        <w:autoSpaceDN w:val="0"/>
        <w:spacing w:after="0" w:line="230" w:lineRule="auto"/>
        <w:rPr>
          <w:lang w:val="ru-RU"/>
        </w:rPr>
      </w:pPr>
      <w:r w:rsidRPr="00AA7F03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 xml:space="preserve">УЧЕБНО-МЕТОДИЧЕСКОЕ ОБЕСПЕЧЕНИЕ ОБРАЗОВАТЕЛЬНОГО ПРОЦЕССА </w:t>
      </w:r>
    </w:p>
    <w:p w:rsidR="001C0038" w:rsidRPr="00AA7F03" w:rsidRDefault="009E3725">
      <w:pPr>
        <w:autoSpaceDE w:val="0"/>
        <w:autoSpaceDN w:val="0"/>
        <w:spacing w:before="346" w:after="0" w:line="230" w:lineRule="auto"/>
        <w:rPr>
          <w:lang w:val="ru-RU"/>
        </w:rPr>
      </w:pPr>
      <w:r w:rsidRPr="00AA7F03">
        <w:rPr>
          <w:rFonts w:ascii="Times New Roman" w:eastAsia="Times New Roman" w:hAnsi="Times New Roman"/>
          <w:b/>
          <w:color w:val="000000"/>
          <w:sz w:val="24"/>
          <w:lang w:val="ru-RU"/>
        </w:rPr>
        <w:t>ОБЯЗАТЕЛЬНЫЕ УЧЕБНЫЕ МАТЕРИАЛЫ ДЛЯ УЧЕНИКА</w:t>
      </w:r>
    </w:p>
    <w:p w:rsidR="001C0038" w:rsidRPr="0020624F" w:rsidRDefault="009E3725">
      <w:pPr>
        <w:autoSpaceDE w:val="0"/>
        <w:autoSpaceDN w:val="0"/>
        <w:spacing w:before="166" w:after="0" w:line="262" w:lineRule="auto"/>
        <w:ind w:right="144"/>
        <w:rPr>
          <w:lang w:val="ru-RU"/>
        </w:rPr>
      </w:pPr>
      <w:r w:rsidRPr="0020624F">
        <w:rPr>
          <w:rFonts w:ascii="Times New Roman" w:eastAsia="Times New Roman" w:hAnsi="Times New Roman"/>
          <w:color w:val="000000"/>
          <w:sz w:val="24"/>
          <w:lang w:val="ru-RU"/>
        </w:rPr>
        <w:t>Физическая культура, 1-4 класс/Лях В.И., Акционерное общество «Издательство «Просвещение»; Учебник. Физическая культура: 1-4 классы Автор В.И. Лях. Москва Просвещение 2019гвой вариант:</w:t>
      </w:r>
    </w:p>
    <w:p w:rsidR="001C0038" w:rsidRPr="0020624F" w:rsidRDefault="009E3725">
      <w:pPr>
        <w:autoSpaceDE w:val="0"/>
        <w:autoSpaceDN w:val="0"/>
        <w:spacing w:before="262" w:after="0" w:line="230" w:lineRule="auto"/>
        <w:rPr>
          <w:lang w:val="ru-RU"/>
        </w:rPr>
      </w:pPr>
      <w:r w:rsidRPr="0020624F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1C0038" w:rsidRPr="0020624F" w:rsidRDefault="009E3725">
      <w:pPr>
        <w:autoSpaceDE w:val="0"/>
        <w:autoSpaceDN w:val="0"/>
        <w:spacing w:before="166" w:after="0" w:line="271" w:lineRule="auto"/>
        <w:rPr>
          <w:lang w:val="ru-RU"/>
        </w:rPr>
      </w:pPr>
      <w:r w:rsidRPr="0020624F">
        <w:rPr>
          <w:rFonts w:ascii="Times New Roman" w:eastAsia="Times New Roman" w:hAnsi="Times New Roman"/>
          <w:color w:val="000000"/>
          <w:sz w:val="24"/>
          <w:lang w:val="ru-RU"/>
        </w:rPr>
        <w:t xml:space="preserve">Учебное пособие. Физическая культура: 1-4 классы Автор В.И. Лях. Москва Просвещение 2017г Физическая культура. Входные и итоговые проверочные работы: 1-4 классы Авт.-сост. В.Н. </w:t>
      </w:r>
      <w:proofErr w:type="spellStart"/>
      <w:r w:rsidRPr="0020624F">
        <w:rPr>
          <w:rFonts w:ascii="Times New Roman" w:eastAsia="Times New Roman" w:hAnsi="Times New Roman"/>
          <w:color w:val="000000"/>
          <w:sz w:val="24"/>
          <w:lang w:val="ru-RU"/>
        </w:rPr>
        <w:t>Верхлин</w:t>
      </w:r>
      <w:proofErr w:type="spellEnd"/>
      <w:r w:rsidRPr="0020624F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20624F">
        <w:rPr>
          <w:rFonts w:ascii="Times New Roman" w:eastAsia="Times New Roman" w:hAnsi="Times New Roman"/>
          <w:color w:val="000000"/>
          <w:sz w:val="24"/>
          <w:lang w:val="ru-RU"/>
        </w:rPr>
        <w:t>К.А.Воронцов</w:t>
      </w:r>
      <w:proofErr w:type="spellEnd"/>
      <w:proofErr w:type="gramStart"/>
      <w:r w:rsidRPr="0020624F">
        <w:rPr>
          <w:rFonts w:ascii="Times New Roman" w:eastAsia="Times New Roman" w:hAnsi="Times New Roman"/>
          <w:color w:val="000000"/>
          <w:sz w:val="24"/>
          <w:lang w:val="ru-RU"/>
        </w:rPr>
        <w:t>,-</w:t>
      </w:r>
      <w:proofErr w:type="gramEnd"/>
      <w:r w:rsidRPr="0020624F">
        <w:rPr>
          <w:rFonts w:ascii="Times New Roman" w:eastAsia="Times New Roman" w:hAnsi="Times New Roman"/>
          <w:color w:val="000000"/>
          <w:sz w:val="24"/>
          <w:lang w:val="ru-RU"/>
        </w:rPr>
        <w:t>Москва ВАКО,2011г</w:t>
      </w:r>
    </w:p>
    <w:p w:rsidR="001C0038" w:rsidRDefault="009E3725">
      <w:pPr>
        <w:autoSpaceDE w:val="0"/>
        <w:autoSpaceDN w:val="0"/>
        <w:spacing w:before="264"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20624F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AA7F03" w:rsidRPr="001D662B" w:rsidRDefault="00AA7F03" w:rsidP="00AA7F03">
      <w:pPr>
        <w:autoSpaceDE w:val="0"/>
        <w:autoSpaceDN w:val="0"/>
        <w:spacing w:before="168" w:after="0" w:line="230" w:lineRule="auto"/>
        <w:rPr>
          <w:rFonts w:ascii="Times New Roman" w:eastAsia="Times New Roman" w:hAnsi="Times New Roman"/>
          <w:color w:val="000000"/>
          <w:sz w:val="24"/>
          <w:lang w:val="ru-RU"/>
        </w:rPr>
      </w:pPr>
      <w:r w:rsidRPr="00835E57">
        <w:rPr>
          <w:rFonts w:ascii="Times New Roman" w:eastAsia="Times New Roman" w:hAnsi="Times New Roman"/>
          <w:color w:val="000000"/>
          <w:sz w:val="24"/>
          <w:lang w:val="ru-RU"/>
        </w:rPr>
        <w:t xml:space="preserve">Федеральный портал " Единое окно доступа к образовательным ресурсам" </w:t>
      </w:r>
      <w:hyperlink r:id="rId7" w:history="1">
        <w:r w:rsidRPr="00697168">
          <w:rPr>
            <w:rStyle w:val="aff9"/>
            <w:rFonts w:ascii="Times New Roman" w:eastAsia="Times New Roman" w:hAnsi="Times New Roman"/>
            <w:sz w:val="24"/>
          </w:rPr>
          <w:t>http</w:t>
        </w:r>
        <w:r w:rsidRPr="00697168">
          <w:rPr>
            <w:rStyle w:val="aff9"/>
            <w:rFonts w:ascii="Times New Roman" w:eastAsia="Times New Roman" w:hAnsi="Times New Roman"/>
            <w:sz w:val="24"/>
            <w:lang w:val="ru-RU"/>
          </w:rPr>
          <w:t>://</w:t>
        </w:r>
        <w:r w:rsidRPr="00697168">
          <w:rPr>
            <w:rStyle w:val="aff9"/>
            <w:rFonts w:ascii="Times New Roman" w:eastAsia="Times New Roman" w:hAnsi="Times New Roman"/>
            <w:sz w:val="24"/>
          </w:rPr>
          <w:t>window</w:t>
        </w:r>
        <w:r w:rsidRPr="00697168">
          <w:rPr>
            <w:rStyle w:val="aff9"/>
            <w:rFonts w:ascii="Times New Roman" w:eastAsia="Times New Roman" w:hAnsi="Times New Roman"/>
            <w:sz w:val="24"/>
            <w:lang w:val="ru-RU"/>
          </w:rPr>
          <w:t>.</w:t>
        </w:r>
        <w:proofErr w:type="spellStart"/>
        <w:r w:rsidRPr="00697168">
          <w:rPr>
            <w:rStyle w:val="aff9"/>
            <w:rFonts w:ascii="Times New Roman" w:eastAsia="Times New Roman" w:hAnsi="Times New Roman"/>
            <w:sz w:val="24"/>
          </w:rPr>
          <w:t>edu</w:t>
        </w:r>
        <w:proofErr w:type="spellEnd"/>
        <w:r w:rsidRPr="00697168">
          <w:rPr>
            <w:rStyle w:val="aff9"/>
            <w:rFonts w:ascii="Times New Roman" w:eastAsia="Times New Roman" w:hAnsi="Times New Roman"/>
            <w:sz w:val="24"/>
            <w:lang w:val="ru-RU"/>
          </w:rPr>
          <w:t>.</w:t>
        </w:r>
        <w:r w:rsidRPr="00697168">
          <w:rPr>
            <w:rStyle w:val="aff9"/>
            <w:rFonts w:ascii="Times New Roman" w:eastAsia="Times New Roman" w:hAnsi="Times New Roman"/>
            <w:sz w:val="24"/>
          </w:rPr>
          <w:t>r</w:t>
        </w:r>
      </w:hyperlink>
    </w:p>
    <w:p w:rsidR="001C0038" w:rsidRPr="001D662B" w:rsidRDefault="009E3725">
      <w:pPr>
        <w:autoSpaceDE w:val="0"/>
        <w:autoSpaceDN w:val="0"/>
        <w:spacing w:before="168" w:after="0" w:line="262" w:lineRule="auto"/>
        <w:ind w:right="7488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https</w:t>
      </w:r>
      <w:r w:rsidRPr="001D662B">
        <w:rPr>
          <w:rFonts w:ascii="Times New Roman" w:eastAsia="Times New Roman" w:hAnsi="Times New Roman"/>
          <w:color w:val="000000"/>
          <w:sz w:val="24"/>
          <w:lang w:val="ru-RU"/>
        </w:rPr>
        <w:t>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fiz</w:t>
      </w:r>
      <w:proofErr w:type="spellEnd"/>
      <w:r w:rsidRPr="001D662B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ra</w:t>
      </w:r>
      <w:proofErr w:type="spellEnd"/>
      <w:r w:rsidRPr="001D662B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ura</w:t>
      </w:r>
      <w:proofErr w:type="spellEnd"/>
      <w:r w:rsidRPr="001D662B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jimdotroe</w:t>
      </w:r>
      <w:proofErr w:type="spellEnd"/>
      <w:r w:rsidRPr="001D662B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com</w:t>
      </w:r>
      <w:r w:rsidRPr="001D662B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1D662B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1D662B">
        <w:rPr>
          <w:rFonts w:ascii="Times New Roman" w:eastAsia="Times New Roman" w:hAnsi="Times New Roman"/>
          <w:color w:val="000000"/>
          <w:sz w:val="24"/>
          <w:lang w:val="ru-RU"/>
        </w:rPr>
        <w:t>//</w:t>
      </w:r>
      <w:proofErr w:type="spellStart"/>
      <w:r w:rsidRPr="0020624F">
        <w:rPr>
          <w:rFonts w:ascii="Times New Roman" w:eastAsia="Times New Roman" w:hAnsi="Times New Roman"/>
          <w:color w:val="000000"/>
          <w:sz w:val="24"/>
          <w:lang w:val="ru-RU"/>
        </w:rPr>
        <w:t>урок</w:t>
      </w:r>
      <w:r w:rsidRPr="001D662B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 w:rsidRPr="0020624F">
        <w:rPr>
          <w:rFonts w:ascii="Times New Roman" w:eastAsia="Times New Roman" w:hAnsi="Times New Roman"/>
          <w:color w:val="000000"/>
          <w:sz w:val="24"/>
          <w:lang w:val="ru-RU"/>
        </w:rPr>
        <w:t>рф</w:t>
      </w:r>
      <w:proofErr w:type="spellEnd"/>
    </w:p>
    <w:p w:rsidR="001C0038" w:rsidRPr="001D662B" w:rsidRDefault="001C0038">
      <w:pPr>
        <w:autoSpaceDE w:val="0"/>
        <w:autoSpaceDN w:val="0"/>
        <w:spacing w:after="78" w:line="220" w:lineRule="exact"/>
        <w:rPr>
          <w:lang w:val="ru-RU"/>
        </w:rPr>
      </w:pPr>
    </w:p>
    <w:p w:rsidR="001D662B" w:rsidRDefault="001D662B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1C0038" w:rsidRPr="0020624F" w:rsidRDefault="009E3725">
      <w:pPr>
        <w:autoSpaceDE w:val="0"/>
        <w:autoSpaceDN w:val="0"/>
        <w:spacing w:after="0" w:line="230" w:lineRule="auto"/>
        <w:rPr>
          <w:lang w:val="ru-RU"/>
        </w:rPr>
      </w:pPr>
      <w:r w:rsidRPr="0020624F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:rsidR="001C0038" w:rsidRPr="0020624F" w:rsidRDefault="003C1499" w:rsidP="003C1499">
      <w:pPr>
        <w:autoSpaceDE w:val="0"/>
        <w:autoSpaceDN w:val="0"/>
        <w:spacing w:before="346" w:after="0" w:line="302" w:lineRule="auto"/>
        <w:ind w:right="193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>УЧЕБНОЕОБОРУДОВАН</w:t>
      </w:r>
      <w:r w:rsidR="009E3725" w:rsidRPr="0020624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Е </w:t>
      </w:r>
      <w:r>
        <w:rPr>
          <w:lang w:val="ru-RU"/>
        </w:rPr>
        <w:t xml:space="preserve"> </w:t>
      </w:r>
      <w:r w:rsidR="00193915">
        <w:rPr>
          <w:rFonts w:ascii="Times New Roman" w:eastAsia="Times New Roman" w:hAnsi="Times New Roman"/>
          <w:color w:val="000000"/>
          <w:sz w:val="24"/>
          <w:lang w:val="ru-RU"/>
        </w:rPr>
        <w:t xml:space="preserve"> ноутбук</w:t>
      </w:r>
    </w:p>
    <w:p w:rsidR="001C0038" w:rsidRPr="0020624F" w:rsidRDefault="009E3725">
      <w:pPr>
        <w:autoSpaceDE w:val="0"/>
        <w:autoSpaceDN w:val="0"/>
        <w:spacing w:before="262" w:after="0" w:line="300" w:lineRule="auto"/>
        <w:rPr>
          <w:lang w:val="ru-RU"/>
        </w:rPr>
      </w:pPr>
      <w:proofErr w:type="gramStart"/>
      <w:r w:rsidRPr="0020624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ОБОРУДОВАНИЕ ДЛЯ ПРОВЕДЕНИЯ ПРАКТИЧЕСКИХ РАБОТ </w:t>
      </w:r>
      <w:r w:rsidRPr="0020624F">
        <w:rPr>
          <w:lang w:val="ru-RU"/>
        </w:rPr>
        <w:br/>
      </w:r>
      <w:r w:rsidRPr="0020624F">
        <w:rPr>
          <w:rFonts w:ascii="Times New Roman" w:eastAsia="Times New Roman" w:hAnsi="Times New Roman"/>
          <w:color w:val="000000"/>
          <w:sz w:val="24"/>
          <w:lang w:val="ru-RU"/>
        </w:rPr>
        <w:t>мячи баскетбольные, волейбольные, футбольные, малые, скакалки, маты, обручи, скамейки, навесные перекладины, шведская стена, стойки, фишки.</w:t>
      </w:r>
      <w:proofErr w:type="gramEnd"/>
    </w:p>
    <w:p w:rsidR="003C1499" w:rsidRDefault="003C1499" w:rsidP="000555C3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Cs/>
          <w:caps/>
          <w:color w:val="000000"/>
          <w:kern w:val="36"/>
          <w:sz w:val="28"/>
          <w:szCs w:val="28"/>
          <w:lang w:val="ru-RU" w:eastAsia="ru-RU"/>
        </w:rPr>
      </w:pPr>
    </w:p>
    <w:p w:rsidR="003C1499" w:rsidRDefault="003C1499" w:rsidP="000555C3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Cs/>
          <w:caps/>
          <w:color w:val="000000"/>
          <w:kern w:val="36"/>
          <w:sz w:val="28"/>
          <w:szCs w:val="28"/>
          <w:lang w:val="ru-RU" w:eastAsia="ru-RU"/>
        </w:rPr>
      </w:pPr>
    </w:p>
    <w:p w:rsidR="003C1499" w:rsidRDefault="003C1499" w:rsidP="000555C3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Cs/>
          <w:caps/>
          <w:color w:val="000000"/>
          <w:kern w:val="36"/>
          <w:sz w:val="28"/>
          <w:szCs w:val="28"/>
          <w:lang w:val="ru-RU" w:eastAsia="ru-RU"/>
        </w:rPr>
      </w:pPr>
    </w:p>
    <w:p w:rsidR="003C1499" w:rsidRDefault="003C1499" w:rsidP="000555C3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Cs/>
          <w:caps/>
          <w:color w:val="000000"/>
          <w:kern w:val="36"/>
          <w:sz w:val="28"/>
          <w:szCs w:val="28"/>
          <w:lang w:val="ru-RU" w:eastAsia="ru-RU"/>
        </w:rPr>
      </w:pPr>
    </w:p>
    <w:p w:rsidR="003C1499" w:rsidRDefault="003C1499" w:rsidP="000555C3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Cs/>
          <w:caps/>
          <w:color w:val="000000"/>
          <w:kern w:val="36"/>
          <w:sz w:val="28"/>
          <w:szCs w:val="28"/>
          <w:lang w:val="ru-RU" w:eastAsia="ru-RU"/>
        </w:rPr>
      </w:pPr>
    </w:p>
    <w:p w:rsidR="003C1499" w:rsidRDefault="003C1499" w:rsidP="000555C3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Cs/>
          <w:caps/>
          <w:color w:val="000000"/>
          <w:kern w:val="36"/>
          <w:sz w:val="28"/>
          <w:szCs w:val="28"/>
          <w:lang w:val="ru-RU" w:eastAsia="ru-RU"/>
        </w:rPr>
      </w:pPr>
    </w:p>
    <w:p w:rsidR="003C1499" w:rsidRDefault="003C1499" w:rsidP="000555C3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Cs/>
          <w:caps/>
          <w:color w:val="000000"/>
          <w:kern w:val="36"/>
          <w:sz w:val="28"/>
          <w:szCs w:val="28"/>
          <w:lang w:val="ru-RU" w:eastAsia="ru-RU"/>
        </w:rPr>
      </w:pPr>
    </w:p>
    <w:p w:rsidR="003C1499" w:rsidRDefault="003C1499" w:rsidP="000555C3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Cs/>
          <w:caps/>
          <w:color w:val="000000"/>
          <w:kern w:val="36"/>
          <w:sz w:val="28"/>
          <w:szCs w:val="28"/>
          <w:lang w:val="ru-RU" w:eastAsia="ru-RU"/>
        </w:rPr>
      </w:pPr>
    </w:p>
    <w:p w:rsidR="003C1499" w:rsidRDefault="003C1499" w:rsidP="000555C3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Cs/>
          <w:caps/>
          <w:color w:val="000000"/>
          <w:kern w:val="36"/>
          <w:sz w:val="28"/>
          <w:szCs w:val="28"/>
          <w:lang w:val="ru-RU" w:eastAsia="ru-RU"/>
        </w:rPr>
      </w:pPr>
    </w:p>
    <w:p w:rsidR="003C1499" w:rsidRDefault="003C1499" w:rsidP="000555C3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Cs/>
          <w:caps/>
          <w:color w:val="000000"/>
          <w:kern w:val="36"/>
          <w:sz w:val="28"/>
          <w:szCs w:val="28"/>
          <w:lang w:val="ru-RU" w:eastAsia="ru-RU"/>
        </w:rPr>
      </w:pPr>
    </w:p>
    <w:p w:rsidR="000555C3" w:rsidRPr="003C1499" w:rsidRDefault="000555C3" w:rsidP="000555C3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Cs/>
          <w:caps/>
          <w:color w:val="000000"/>
          <w:kern w:val="36"/>
          <w:sz w:val="28"/>
          <w:szCs w:val="28"/>
          <w:lang w:val="ru-RU" w:eastAsia="ru-RU"/>
        </w:rPr>
      </w:pPr>
      <w:r w:rsidRPr="003C1499">
        <w:rPr>
          <w:rFonts w:ascii="LiberationSerif" w:eastAsia="Times New Roman" w:hAnsi="LiberationSerif" w:cs="Times New Roman"/>
          <w:bCs/>
          <w:caps/>
          <w:color w:val="000000"/>
          <w:kern w:val="36"/>
          <w:sz w:val="28"/>
          <w:szCs w:val="28"/>
          <w:lang w:val="ru-RU" w:eastAsia="ru-RU"/>
        </w:rPr>
        <w:lastRenderedPageBreak/>
        <w:t>Распределение часов по четвертям 1 класс</w:t>
      </w:r>
    </w:p>
    <w:tbl>
      <w:tblPr>
        <w:tblW w:w="103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7"/>
        <w:gridCol w:w="4601"/>
        <w:gridCol w:w="948"/>
        <w:gridCol w:w="41"/>
        <w:gridCol w:w="1010"/>
        <w:gridCol w:w="27"/>
        <w:gridCol w:w="17"/>
        <w:gridCol w:w="45"/>
        <w:gridCol w:w="957"/>
        <w:gridCol w:w="18"/>
        <w:gridCol w:w="76"/>
        <w:gridCol w:w="89"/>
        <w:gridCol w:w="864"/>
        <w:gridCol w:w="10"/>
        <w:gridCol w:w="77"/>
        <w:gridCol w:w="57"/>
        <w:gridCol w:w="912"/>
      </w:tblGrid>
      <w:tr w:rsidR="000555C3" w:rsidRPr="009C547D" w:rsidTr="008D410C">
        <w:trPr>
          <w:trHeight w:val="590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55C3" w:rsidRPr="009C547D" w:rsidRDefault="000555C3" w:rsidP="008D41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4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  <w:r w:rsidRPr="009C54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4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55C3" w:rsidRPr="000555C3" w:rsidRDefault="000555C3" w:rsidP="008D4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55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Наименование разделов и тем программы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55C3" w:rsidRPr="00A27A02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27A02">
              <w:rPr>
                <w:rFonts w:ascii="Times New Roman" w:eastAsia="Times New Roman" w:hAnsi="Times New Roman" w:cs="Times New Roman"/>
                <w:bCs/>
                <w:lang w:eastAsia="ru-RU"/>
              </w:rPr>
              <w:t>Кол-во</w:t>
            </w:r>
            <w:proofErr w:type="spellEnd"/>
            <w:r w:rsidRPr="00A27A0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A27A02">
              <w:rPr>
                <w:rFonts w:ascii="Times New Roman" w:eastAsia="Times New Roman" w:hAnsi="Times New Roman" w:cs="Times New Roman"/>
                <w:bCs/>
                <w:lang w:eastAsia="ru-RU"/>
              </w:rPr>
              <w:t>часов</w:t>
            </w:r>
            <w:proofErr w:type="spellEnd"/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555C3" w:rsidRPr="00A27A02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7A02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  <w:proofErr w:type="spellStart"/>
            <w:r w:rsidRPr="00A27A02">
              <w:rPr>
                <w:rFonts w:ascii="Times New Roman" w:eastAsia="Times New Roman" w:hAnsi="Times New Roman" w:cs="Times New Roman"/>
                <w:lang w:eastAsia="ru-RU"/>
              </w:rPr>
              <w:t>четверть</w:t>
            </w:r>
            <w:proofErr w:type="spellEnd"/>
          </w:p>
        </w:tc>
        <w:tc>
          <w:tcPr>
            <w:tcW w:w="104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555C3" w:rsidRPr="00A27A02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7A02">
              <w:rPr>
                <w:rFonts w:ascii="Times New Roman" w:eastAsia="Times New Roman" w:hAnsi="Times New Roman" w:cs="Times New Roman"/>
                <w:lang w:eastAsia="ru-RU"/>
              </w:rPr>
              <w:t xml:space="preserve">2 </w:t>
            </w:r>
            <w:proofErr w:type="spellStart"/>
            <w:r w:rsidRPr="00A27A02">
              <w:rPr>
                <w:rFonts w:ascii="Times New Roman" w:eastAsia="Times New Roman" w:hAnsi="Times New Roman" w:cs="Times New Roman"/>
                <w:lang w:eastAsia="ru-RU"/>
              </w:rPr>
              <w:t>четверть</w:t>
            </w:r>
            <w:proofErr w:type="spellEnd"/>
          </w:p>
        </w:tc>
        <w:tc>
          <w:tcPr>
            <w:tcW w:w="104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555C3" w:rsidRPr="00A27A02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7A02">
              <w:rPr>
                <w:rFonts w:ascii="Times New Roman" w:eastAsia="Times New Roman" w:hAnsi="Times New Roman" w:cs="Times New Roman"/>
                <w:lang w:eastAsia="ru-RU"/>
              </w:rPr>
              <w:t xml:space="preserve">3 </w:t>
            </w:r>
            <w:proofErr w:type="spellStart"/>
            <w:r w:rsidRPr="00A27A02">
              <w:rPr>
                <w:rFonts w:ascii="Times New Roman" w:eastAsia="Times New Roman" w:hAnsi="Times New Roman" w:cs="Times New Roman"/>
                <w:lang w:eastAsia="ru-RU"/>
              </w:rPr>
              <w:t>четверть</w:t>
            </w:r>
            <w:proofErr w:type="spellEnd"/>
          </w:p>
        </w:tc>
        <w:tc>
          <w:tcPr>
            <w:tcW w:w="105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555C3" w:rsidRPr="00A27A02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7A02">
              <w:rPr>
                <w:rFonts w:ascii="Times New Roman" w:eastAsia="Times New Roman" w:hAnsi="Times New Roman" w:cs="Times New Roman"/>
                <w:lang w:eastAsia="ru-RU"/>
              </w:rPr>
              <w:t xml:space="preserve">4 </w:t>
            </w:r>
            <w:proofErr w:type="spellStart"/>
            <w:r w:rsidRPr="00A27A02">
              <w:rPr>
                <w:rFonts w:ascii="Times New Roman" w:eastAsia="Times New Roman" w:hAnsi="Times New Roman" w:cs="Times New Roman"/>
                <w:lang w:eastAsia="ru-RU"/>
              </w:rPr>
              <w:t>четверть</w:t>
            </w:r>
            <w:proofErr w:type="spellEnd"/>
          </w:p>
        </w:tc>
      </w:tr>
      <w:tr w:rsidR="000555C3" w:rsidRPr="00200CA9" w:rsidTr="008D410C">
        <w:trPr>
          <w:trHeight w:val="169"/>
        </w:trPr>
        <w:tc>
          <w:tcPr>
            <w:tcW w:w="10325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55C3" w:rsidRPr="000555C3" w:rsidRDefault="000555C3" w:rsidP="008D4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55C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Раздел 1.</w:t>
            </w:r>
            <w:r w:rsidRPr="009C54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0555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Знания о</w:t>
            </w:r>
            <w:r w:rsidRPr="009C54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0555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физической культуре</w:t>
            </w:r>
          </w:p>
        </w:tc>
      </w:tr>
      <w:tr w:rsidR="000555C3" w:rsidRPr="009C547D" w:rsidTr="008D410C">
        <w:trPr>
          <w:trHeight w:val="169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55C3" w:rsidRPr="009C547D" w:rsidRDefault="000555C3" w:rsidP="008D41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55C3" w:rsidRPr="000555C3" w:rsidRDefault="000555C3" w:rsidP="008D4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55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Что понимается под физической культурой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55C3" w:rsidRPr="009C547D" w:rsidTr="008D410C">
        <w:trPr>
          <w:trHeight w:val="169"/>
        </w:trPr>
        <w:tc>
          <w:tcPr>
            <w:tcW w:w="51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55C3" w:rsidRPr="009C547D" w:rsidRDefault="000555C3" w:rsidP="008D41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  <w:proofErr w:type="spellEnd"/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spellEnd"/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разделу</w:t>
            </w:r>
            <w:proofErr w:type="spellEnd"/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55C3" w:rsidRPr="008162EF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62EF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4199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55C3" w:rsidRPr="009C547D" w:rsidRDefault="000555C3" w:rsidP="008D41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555C3" w:rsidRPr="009C547D" w:rsidTr="008D410C">
        <w:trPr>
          <w:trHeight w:val="528"/>
        </w:trPr>
        <w:tc>
          <w:tcPr>
            <w:tcW w:w="10325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55C3" w:rsidRPr="009C547D" w:rsidRDefault="000555C3" w:rsidP="008D41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  <w:proofErr w:type="spellEnd"/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2. </w:t>
            </w:r>
            <w:proofErr w:type="spellStart"/>
            <w:r w:rsidRPr="009C54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Способы</w:t>
            </w:r>
            <w:proofErr w:type="spellEnd"/>
            <w:r w:rsidRPr="009C54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54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самостоятельной</w:t>
            </w:r>
            <w:proofErr w:type="spellEnd"/>
            <w:r w:rsidRPr="009C54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54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деятельности</w:t>
            </w:r>
            <w:proofErr w:type="spellEnd"/>
          </w:p>
        </w:tc>
      </w:tr>
      <w:tr w:rsidR="000555C3" w:rsidRPr="009C547D" w:rsidTr="008D410C">
        <w:trPr>
          <w:trHeight w:val="441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55C3" w:rsidRPr="009C547D" w:rsidRDefault="000555C3" w:rsidP="008D41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55C3" w:rsidRPr="009C547D" w:rsidRDefault="000555C3" w:rsidP="008D4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54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Режим</w:t>
            </w:r>
            <w:proofErr w:type="spellEnd"/>
            <w:r w:rsidRPr="009C54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54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дня</w:t>
            </w:r>
            <w:proofErr w:type="spellEnd"/>
            <w:r w:rsidRPr="009C54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54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школьника</w:t>
            </w:r>
            <w:proofErr w:type="spellEnd"/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55C3" w:rsidRPr="009C547D" w:rsidTr="008D410C">
        <w:trPr>
          <w:trHeight w:val="169"/>
        </w:trPr>
        <w:tc>
          <w:tcPr>
            <w:tcW w:w="51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55C3" w:rsidRPr="009C547D" w:rsidRDefault="000555C3" w:rsidP="008D41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  <w:proofErr w:type="spellEnd"/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spellEnd"/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разделу</w:t>
            </w:r>
            <w:proofErr w:type="spellEnd"/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55C3" w:rsidRPr="008162EF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62EF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4199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55C3" w:rsidRPr="009C547D" w:rsidRDefault="000555C3" w:rsidP="008D41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555C3" w:rsidRPr="009C547D" w:rsidTr="008D410C">
        <w:trPr>
          <w:trHeight w:val="169"/>
        </w:trPr>
        <w:tc>
          <w:tcPr>
            <w:tcW w:w="10325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55C3" w:rsidRPr="009C547D" w:rsidRDefault="000555C3" w:rsidP="008D4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4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ФИЗИЧЕСКОЕ СОВЕРШЕНСТВОВАНИЕ</w:t>
            </w:r>
          </w:p>
        </w:tc>
      </w:tr>
      <w:tr w:rsidR="000555C3" w:rsidRPr="009C547D" w:rsidTr="008D410C">
        <w:trPr>
          <w:trHeight w:val="169"/>
        </w:trPr>
        <w:tc>
          <w:tcPr>
            <w:tcW w:w="10325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55C3" w:rsidRPr="009C547D" w:rsidRDefault="000555C3" w:rsidP="008D4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  <w:proofErr w:type="spellEnd"/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</w:t>
            </w:r>
            <w:r w:rsidRPr="009C54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proofErr w:type="spellStart"/>
            <w:r w:rsidRPr="009C54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Оздоровительная</w:t>
            </w:r>
            <w:proofErr w:type="spellEnd"/>
            <w:r w:rsidRPr="009C54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54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</w:t>
            </w:r>
            <w:proofErr w:type="spellEnd"/>
            <w:r w:rsidRPr="009C54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54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  <w:proofErr w:type="spellEnd"/>
          </w:p>
        </w:tc>
      </w:tr>
      <w:tr w:rsidR="000555C3" w:rsidRPr="009C547D" w:rsidTr="008D410C">
        <w:trPr>
          <w:trHeight w:val="169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55C3" w:rsidRPr="000555C3" w:rsidRDefault="000555C3" w:rsidP="008D4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55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Личная гигиена и гигиенические процедуры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55C3" w:rsidRPr="009C547D" w:rsidTr="008D410C">
        <w:trPr>
          <w:trHeight w:val="169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55C3" w:rsidRPr="009C547D" w:rsidRDefault="000555C3" w:rsidP="008D4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54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Осанка</w:t>
            </w:r>
            <w:proofErr w:type="spellEnd"/>
            <w:r w:rsidRPr="009C54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54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человека</w:t>
            </w:r>
            <w:proofErr w:type="spellEnd"/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55C3" w:rsidRPr="009C547D" w:rsidTr="008D410C">
        <w:trPr>
          <w:trHeight w:val="169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4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55C3" w:rsidRPr="000555C3" w:rsidRDefault="000555C3" w:rsidP="008D4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55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Утренняя зарядка и физкультминутки в режиме дня школьника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55C3" w:rsidRPr="009C547D" w:rsidTr="008D410C">
        <w:trPr>
          <w:trHeight w:val="143"/>
        </w:trPr>
        <w:tc>
          <w:tcPr>
            <w:tcW w:w="51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55C3" w:rsidRPr="009C547D" w:rsidRDefault="000555C3" w:rsidP="008D4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  <w:proofErr w:type="spellEnd"/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spellEnd"/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разделу</w:t>
            </w:r>
            <w:proofErr w:type="spellEnd"/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55C3" w:rsidRPr="008162EF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62EF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4199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55C3" w:rsidRPr="00200CA9" w:rsidTr="008D410C">
        <w:trPr>
          <w:trHeight w:val="169"/>
        </w:trPr>
        <w:tc>
          <w:tcPr>
            <w:tcW w:w="10325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55C3" w:rsidRPr="000555C3" w:rsidRDefault="000555C3" w:rsidP="008D4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55C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Раздел 4.</w:t>
            </w:r>
            <w:r w:rsidRPr="009C54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0555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Спортивно-оздоровительная физическая культура</w:t>
            </w:r>
          </w:p>
        </w:tc>
      </w:tr>
      <w:tr w:rsidR="000555C3" w:rsidRPr="009C547D" w:rsidTr="008D410C">
        <w:trPr>
          <w:trHeight w:val="169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4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55C3" w:rsidRPr="000555C3" w:rsidRDefault="000555C3" w:rsidP="008D4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55C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"Гимнастика с</w:t>
            </w:r>
            <w:r w:rsidRPr="009C547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0555C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основами акробатики".</w:t>
            </w:r>
            <w:r w:rsidRPr="009C54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0555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Правила поведения на уроках физической культуры</w:t>
            </w:r>
          </w:p>
        </w:tc>
        <w:tc>
          <w:tcPr>
            <w:tcW w:w="9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0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555C3" w:rsidRPr="009C547D" w:rsidRDefault="000555C3" w:rsidP="008D41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555C3" w:rsidRPr="009C547D" w:rsidRDefault="000555C3" w:rsidP="008D4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55C3" w:rsidRPr="009C547D" w:rsidTr="008D410C">
        <w:trPr>
          <w:trHeight w:val="169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4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55C3" w:rsidRPr="000555C3" w:rsidRDefault="000555C3" w:rsidP="008D4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55C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"Гимнастика с</w:t>
            </w:r>
            <w:r w:rsidRPr="009C547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0555C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основами акробатики".</w:t>
            </w:r>
            <w:r w:rsidRPr="009C547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0555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Исходные положения в физических упражнениях</w:t>
            </w:r>
          </w:p>
        </w:tc>
        <w:tc>
          <w:tcPr>
            <w:tcW w:w="9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10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555C3" w:rsidRPr="009C547D" w:rsidRDefault="000555C3" w:rsidP="008D41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555C3" w:rsidRPr="009C547D" w:rsidRDefault="000555C3" w:rsidP="008D4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55C3" w:rsidRPr="009C547D" w:rsidTr="008D410C">
        <w:trPr>
          <w:trHeight w:val="169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4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55C3" w:rsidRPr="000555C3" w:rsidRDefault="000555C3" w:rsidP="008D4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55C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"Гимнастика с</w:t>
            </w:r>
            <w:r w:rsidRPr="009C547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0555C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основами акробатики".</w:t>
            </w:r>
            <w:r w:rsidRPr="009C547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0555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Строевые упражнения и организующие команды на уроках физической культуры</w:t>
            </w:r>
          </w:p>
        </w:tc>
        <w:tc>
          <w:tcPr>
            <w:tcW w:w="9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0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555C3" w:rsidRPr="009C547D" w:rsidRDefault="000555C3" w:rsidP="008D41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555C3" w:rsidRPr="009C547D" w:rsidRDefault="000555C3" w:rsidP="008D4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555C3" w:rsidRPr="009C547D" w:rsidRDefault="000555C3" w:rsidP="008D4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55C3" w:rsidRPr="009C547D" w:rsidTr="008D410C">
        <w:trPr>
          <w:trHeight w:val="595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4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55C3" w:rsidRPr="009C547D" w:rsidRDefault="000555C3" w:rsidP="008D4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5C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"Гимнастика с</w:t>
            </w:r>
            <w:r w:rsidRPr="009C547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0555C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основами акробатики".</w:t>
            </w:r>
            <w:r w:rsidRPr="009C547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proofErr w:type="spellStart"/>
            <w:r w:rsidRPr="009C54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Гимнастические</w:t>
            </w:r>
            <w:proofErr w:type="spellEnd"/>
            <w:r w:rsidRPr="009C54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54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упражнения</w:t>
            </w:r>
            <w:proofErr w:type="spellEnd"/>
          </w:p>
        </w:tc>
        <w:tc>
          <w:tcPr>
            <w:tcW w:w="9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6</w:t>
            </w:r>
          </w:p>
        </w:tc>
        <w:tc>
          <w:tcPr>
            <w:tcW w:w="10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555C3" w:rsidRPr="009C547D" w:rsidRDefault="000555C3" w:rsidP="008D41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555C3" w:rsidRPr="009C547D" w:rsidRDefault="000555C3" w:rsidP="008D4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55C3" w:rsidRPr="009C547D" w:rsidTr="008D410C">
        <w:trPr>
          <w:trHeight w:val="419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4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55C3" w:rsidRPr="009C547D" w:rsidRDefault="000555C3" w:rsidP="008D4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5C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"Гимнастика с</w:t>
            </w:r>
            <w:r w:rsidRPr="009C547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0555C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основами акробатики".</w:t>
            </w:r>
            <w:r w:rsidRPr="009C547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proofErr w:type="spellStart"/>
            <w:r w:rsidRPr="009C54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Акробатические</w:t>
            </w:r>
            <w:proofErr w:type="spellEnd"/>
            <w:r w:rsidRPr="009C54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54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упражнения</w:t>
            </w:r>
            <w:proofErr w:type="spellEnd"/>
          </w:p>
        </w:tc>
        <w:tc>
          <w:tcPr>
            <w:tcW w:w="9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8</w:t>
            </w:r>
          </w:p>
        </w:tc>
        <w:tc>
          <w:tcPr>
            <w:tcW w:w="103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555C3" w:rsidRPr="009C547D" w:rsidRDefault="000555C3" w:rsidP="008D41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555C3" w:rsidRPr="009C547D" w:rsidRDefault="000555C3" w:rsidP="008D4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55C3" w:rsidRPr="009C547D" w:rsidTr="008D410C">
        <w:trPr>
          <w:trHeight w:val="595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4.6</w:t>
            </w:r>
          </w:p>
        </w:tc>
        <w:tc>
          <w:tcPr>
            <w:tcW w:w="4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55C3" w:rsidRPr="000555C3" w:rsidRDefault="000555C3" w:rsidP="008D4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55C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"Лёгкая атлетика".</w:t>
            </w:r>
            <w:r w:rsidRPr="009C547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0555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Равномерное передвижение в ходьбе и беге</w:t>
            </w:r>
          </w:p>
        </w:tc>
        <w:tc>
          <w:tcPr>
            <w:tcW w:w="9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8</w:t>
            </w:r>
          </w:p>
        </w:tc>
        <w:tc>
          <w:tcPr>
            <w:tcW w:w="103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555C3" w:rsidRPr="009C547D" w:rsidTr="008D410C">
        <w:trPr>
          <w:trHeight w:val="336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4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55C3" w:rsidRPr="000555C3" w:rsidRDefault="000555C3" w:rsidP="008D4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55C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"Лёгкая атлетика".</w:t>
            </w:r>
            <w:r w:rsidRPr="009C547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0555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Прыжок в длину с места</w:t>
            </w:r>
          </w:p>
        </w:tc>
        <w:tc>
          <w:tcPr>
            <w:tcW w:w="9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103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55C3" w:rsidRPr="009C547D" w:rsidTr="008D410C">
        <w:trPr>
          <w:trHeight w:val="595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</w:t>
            </w:r>
          </w:p>
        </w:tc>
        <w:tc>
          <w:tcPr>
            <w:tcW w:w="4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55C3" w:rsidRPr="000555C3" w:rsidRDefault="000555C3" w:rsidP="008D4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55C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"Лёгкая атлетика".</w:t>
            </w:r>
            <w:r w:rsidRPr="009C547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0555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Прыжок в длину и в высоту с прямого разбега</w:t>
            </w:r>
          </w:p>
        </w:tc>
        <w:tc>
          <w:tcPr>
            <w:tcW w:w="9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6</w:t>
            </w:r>
          </w:p>
        </w:tc>
        <w:tc>
          <w:tcPr>
            <w:tcW w:w="103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3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555C3" w:rsidRPr="009C547D" w:rsidTr="008D410C">
        <w:trPr>
          <w:trHeight w:val="336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4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55C3" w:rsidRPr="009C547D" w:rsidRDefault="000555C3" w:rsidP="008D4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5C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"Подвижные и</w:t>
            </w:r>
            <w:r w:rsidRPr="009C547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0555C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спортивные игры".</w:t>
            </w:r>
            <w:r w:rsidRPr="009C547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proofErr w:type="spellStart"/>
            <w:r w:rsidRPr="009C54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Подвижные</w:t>
            </w:r>
            <w:proofErr w:type="spellEnd"/>
            <w:r w:rsidRPr="009C54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54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игры</w:t>
            </w:r>
            <w:proofErr w:type="spellEnd"/>
          </w:p>
        </w:tc>
        <w:tc>
          <w:tcPr>
            <w:tcW w:w="9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21</w:t>
            </w:r>
          </w:p>
        </w:tc>
        <w:tc>
          <w:tcPr>
            <w:tcW w:w="103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555C3" w:rsidRPr="009C547D" w:rsidTr="008D410C">
        <w:trPr>
          <w:trHeight w:val="324"/>
        </w:trPr>
        <w:tc>
          <w:tcPr>
            <w:tcW w:w="51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55C3" w:rsidRPr="009C547D" w:rsidRDefault="000555C3" w:rsidP="008D4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  <w:proofErr w:type="spellEnd"/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spellEnd"/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разделу</w:t>
            </w:r>
            <w:proofErr w:type="spellEnd"/>
          </w:p>
        </w:tc>
        <w:tc>
          <w:tcPr>
            <w:tcW w:w="9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555C3" w:rsidRPr="008162EF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62EF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55</w:t>
            </w:r>
          </w:p>
        </w:tc>
        <w:tc>
          <w:tcPr>
            <w:tcW w:w="4158" w:type="dxa"/>
            <w:gridSpan w:val="1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555C3" w:rsidRPr="009C547D" w:rsidRDefault="000555C3" w:rsidP="008D41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555C3" w:rsidRPr="00200CA9" w:rsidTr="008D410C">
        <w:trPr>
          <w:trHeight w:val="310"/>
        </w:trPr>
        <w:tc>
          <w:tcPr>
            <w:tcW w:w="10325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55C3" w:rsidRPr="000555C3" w:rsidRDefault="000555C3" w:rsidP="008D4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55C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Раздел 5.</w:t>
            </w:r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555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Прикладно-ориентированная физическая культура</w:t>
            </w:r>
          </w:p>
        </w:tc>
      </w:tr>
      <w:tr w:rsidR="000555C3" w:rsidRPr="009C547D" w:rsidTr="008D410C">
        <w:trPr>
          <w:trHeight w:val="454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4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55C3" w:rsidRPr="000555C3" w:rsidRDefault="000555C3" w:rsidP="008D4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55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Рефлексия: демонстрация прироста показателей физических качеств к нормативным требованиям комплекса ГТО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6</w:t>
            </w:r>
          </w:p>
        </w:tc>
        <w:tc>
          <w:tcPr>
            <w:tcW w:w="11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555C3" w:rsidRPr="009C547D" w:rsidTr="008D410C">
        <w:trPr>
          <w:trHeight w:val="169"/>
        </w:trPr>
        <w:tc>
          <w:tcPr>
            <w:tcW w:w="51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55C3" w:rsidRPr="009C547D" w:rsidRDefault="000555C3" w:rsidP="008D4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  <w:proofErr w:type="spellEnd"/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spellEnd"/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разделу</w:t>
            </w:r>
            <w:proofErr w:type="spellEnd"/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55C3" w:rsidRPr="008162EF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62EF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6</w:t>
            </w:r>
          </w:p>
        </w:tc>
        <w:tc>
          <w:tcPr>
            <w:tcW w:w="4199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555C3" w:rsidRPr="009C547D" w:rsidTr="008D410C">
        <w:trPr>
          <w:trHeight w:val="336"/>
        </w:trPr>
        <w:tc>
          <w:tcPr>
            <w:tcW w:w="51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55C3" w:rsidRPr="000555C3" w:rsidRDefault="000555C3" w:rsidP="008D4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55C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55C3" w:rsidRPr="008162EF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62EF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66</w:t>
            </w:r>
          </w:p>
        </w:tc>
        <w:tc>
          <w:tcPr>
            <w:tcW w:w="10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96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97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555C3" w:rsidRPr="009C547D" w:rsidRDefault="000555C3" w:rsidP="008D4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</w:t>
            </w:r>
          </w:p>
        </w:tc>
      </w:tr>
    </w:tbl>
    <w:p w:rsidR="000555C3" w:rsidRPr="00B5453A" w:rsidRDefault="000555C3" w:rsidP="000555C3">
      <w:pPr>
        <w:rPr>
          <w:rFonts w:ascii="Times New Roman" w:hAnsi="Times New Roman" w:cs="Times New Roman"/>
          <w:sz w:val="28"/>
          <w:szCs w:val="28"/>
        </w:rPr>
      </w:pPr>
    </w:p>
    <w:p w:rsidR="009E3725" w:rsidRPr="00193915" w:rsidRDefault="009E3725">
      <w:pPr>
        <w:rPr>
          <w:rFonts w:ascii="Times New Roman" w:hAnsi="Times New Roman" w:cs="Times New Roman"/>
          <w:lang w:val="ru-RU"/>
        </w:rPr>
      </w:pPr>
    </w:p>
    <w:sectPr w:rsidR="009E3725" w:rsidRPr="00193915" w:rsidSect="008D410C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016E7"/>
    <w:rsid w:val="00034616"/>
    <w:rsid w:val="000555C3"/>
    <w:rsid w:val="0006063C"/>
    <w:rsid w:val="0009133E"/>
    <w:rsid w:val="0015074B"/>
    <w:rsid w:val="00193915"/>
    <w:rsid w:val="001C0038"/>
    <w:rsid w:val="001D662B"/>
    <w:rsid w:val="001E3305"/>
    <w:rsid w:val="00200CA9"/>
    <w:rsid w:val="0020624F"/>
    <w:rsid w:val="0029639D"/>
    <w:rsid w:val="00326F90"/>
    <w:rsid w:val="003732ED"/>
    <w:rsid w:val="0038540E"/>
    <w:rsid w:val="003C1499"/>
    <w:rsid w:val="0044070A"/>
    <w:rsid w:val="00497D73"/>
    <w:rsid w:val="00505E90"/>
    <w:rsid w:val="00581409"/>
    <w:rsid w:val="006103C0"/>
    <w:rsid w:val="006229F3"/>
    <w:rsid w:val="006D50DF"/>
    <w:rsid w:val="00715B29"/>
    <w:rsid w:val="00767699"/>
    <w:rsid w:val="00801C50"/>
    <w:rsid w:val="008433B1"/>
    <w:rsid w:val="008D410C"/>
    <w:rsid w:val="00981D91"/>
    <w:rsid w:val="0099410A"/>
    <w:rsid w:val="009E3725"/>
    <w:rsid w:val="00A315AB"/>
    <w:rsid w:val="00A51CC5"/>
    <w:rsid w:val="00A85049"/>
    <w:rsid w:val="00AA1D8D"/>
    <w:rsid w:val="00AA7F03"/>
    <w:rsid w:val="00B47730"/>
    <w:rsid w:val="00C518E4"/>
    <w:rsid w:val="00C7153C"/>
    <w:rsid w:val="00CB0664"/>
    <w:rsid w:val="00D95EBD"/>
    <w:rsid w:val="00E37F10"/>
    <w:rsid w:val="00E514F9"/>
    <w:rsid w:val="00F33800"/>
    <w:rsid w:val="00F3538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link w:val="aa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Title"/>
    <w:basedOn w:val="a1"/>
    <w:next w:val="a1"/>
    <w:link w:val="ac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2"/>
    <w:link w:val="ab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1"/>
    <w:next w:val="a1"/>
    <w:link w:val="a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2"/>
    <w:link w:val="ad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0">
    <w:name w:val="Body Text"/>
    <w:basedOn w:val="a1"/>
    <w:link w:val="af1"/>
    <w:uiPriority w:val="99"/>
    <w:unhideWhenUsed/>
    <w:rsid w:val="00AA1D8D"/>
    <w:pPr>
      <w:spacing w:after="120"/>
    </w:pPr>
  </w:style>
  <w:style w:type="character" w:customStyle="1" w:styleId="af1">
    <w:name w:val="Основной текст Знак"/>
    <w:basedOn w:val="a2"/>
    <w:link w:val="af0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2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3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4">
    <w:name w:val="macro"/>
    <w:link w:val="af5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5">
    <w:name w:val="Текст макроса Знак"/>
    <w:basedOn w:val="a2"/>
    <w:link w:val="af4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6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7">
    <w:name w:val="Strong"/>
    <w:basedOn w:val="a2"/>
    <w:uiPriority w:val="22"/>
    <w:qFormat/>
    <w:rsid w:val="00FC693F"/>
    <w:rPr>
      <w:b/>
      <w:bCs/>
    </w:rPr>
  </w:style>
  <w:style w:type="character" w:styleId="af8">
    <w:name w:val="Emphasis"/>
    <w:basedOn w:val="a2"/>
    <w:uiPriority w:val="20"/>
    <w:qFormat/>
    <w:rsid w:val="00FC693F"/>
    <w:rPr>
      <w:i/>
      <w:iCs/>
    </w:rPr>
  </w:style>
  <w:style w:type="paragraph" w:styleId="af9">
    <w:name w:val="Intense Quote"/>
    <w:basedOn w:val="a1"/>
    <w:next w:val="a1"/>
    <w:link w:val="afa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a">
    <w:name w:val="Выделенная цитата Знак"/>
    <w:basedOn w:val="a2"/>
    <w:link w:val="af9"/>
    <w:uiPriority w:val="30"/>
    <w:rsid w:val="00FC693F"/>
    <w:rPr>
      <w:b/>
      <w:bCs/>
      <w:i/>
      <w:iCs/>
      <w:color w:val="4F81BD" w:themeColor="accent1"/>
    </w:rPr>
  </w:style>
  <w:style w:type="character" w:styleId="afb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c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d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e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0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1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9">
    <w:name w:val="Hyperlink"/>
    <w:basedOn w:val="a2"/>
    <w:uiPriority w:val="99"/>
    <w:unhideWhenUsed/>
    <w:rsid w:val="00AA7F03"/>
    <w:rPr>
      <w:color w:val="0000FF" w:themeColor="hyperlink"/>
      <w:u w:val="single"/>
    </w:rPr>
  </w:style>
  <w:style w:type="character" w:customStyle="1" w:styleId="aa">
    <w:name w:val="Без интервала Знак"/>
    <w:link w:val="a9"/>
    <w:uiPriority w:val="1"/>
    <w:locked/>
    <w:rsid w:val="00A85049"/>
  </w:style>
  <w:style w:type="paragraph" w:styleId="affa">
    <w:name w:val="Balloon Text"/>
    <w:basedOn w:val="a1"/>
    <w:link w:val="affb"/>
    <w:uiPriority w:val="99"/>
    <w:semiHidden/>
    <w:unhideWhenUsed/>
    <w:rsid w:val="000016E7"/>
    <w:pPr>
      <w:spacing w:after="0" w:line="240" w:lineRule="auto"/>
    </w:pPr>
    <w:rPr>
      <w:rFonts w:ascii="Tahoma" w:eastAsia="Calibri" w:hAnsi="Tahoma" w:cs="Tahoma"/>
      <w:sz w:val="16"/>
      <w:szCs w:val="16"/>
      <w:lang w:val="ru-RU"/>
    </w:rPr>
  </w:style>
  <w:style w:type="character" w:customStyle="1" w:styleId="affb">
    <w:name w:val="Текст выноски Знак"/>
    <w:basedOn w:val="a2"/>
    <w:link w:val="affa"/>
    <w:uiPriority w:val="99"/>
    <w:semiHidden/>
    <w:rsid w:val="000016E7"/>
    <w:rPr>
      <w:rFonts w:ascii="Tahoma" w:eastAsia="Calibri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link w:val="aa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Title"/>
    <w:basedOn w:val="a1"/>
    <w:next w:val="a1"/>
    <w:link w:val="ac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2"/>
    <w:link w:val="ab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1"/>
    <w:next w:val="a1"/>
    <w:link w:val="a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2"/>
    <w:link w:val="ad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0">
    <w:name w:val="Body Text"/>
    <w:basedOn w:val="a1"/>
    <w:link w:val="af1"/>
    <w:uiPriority w:val="99"/>
    <w:unhideWhenUsed/>
    <w:rsid w:val="00AA1D8D"/>
    <w:pPr>
      <w:spacing w:after="120"/>
    </w:pPr>
  </w:style>
  <w:style w:type="character" w:customStyle="1" w:styleId="af1">
    <w:name w:val="Основной текст Знак"/>
    <w:basedOn w:val="a2"/>
    <w:link w:val="af0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2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3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4">
    <w:name w:val="macro"/>
    <w:link w:val="af5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5">
    <w:name w:val="Текст макроса Знак"/>
    <w:basedOn w:val="a2"/>
    <w:link w:val="af4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6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7">
    <w:name w:val="Strong"/>
    <w:basedOn w:val="a2"/>
    <w:uiPriority w:val="22"/>
    <w:qFormat/>
    <w:rsid w:val="00FC693F"/>
    <w:rPr>
      <w:b/>
      <w:bCs/>
    </w:rPr>
  </w:style>
  <w:style w:type="character" w:styleId="af8">
    <w:name w:val="Emphasis"/>
    <w:basedOn w:val="a2"/>
    <w:uiPriority w:val="20"/>
    <w:qFormat/>
    <w:rsid w:val="00FC693F"/>
    <w:rPr>
      <w:i/>
      <w:iCs/>
    </w:rPr>
  </w:style>
  <w:style w:type="paragraph" w:styleId="af9">
    <w:name w:val="Intense Quote"/>
    <w:basedOn w:val="a1"/>
    <w:next w:val="a1"/>
    <w:link w:val="afa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a">
    <w:name w:val="Выделенная цитата Знак"/>
    <w:basedOn w:val="a2"/>
    <w:link w:val="af9"/>
    <w:uiPriority w:val="30"/>
    <w:rsid w:val="00FC693F"/>
    <w:rPr>
      <w:b/>
      <w:bCs/>
      <w:i/>
      <w:iCs/>
      <w:color w:val="4F81BD" w:themeColor="accent1"/>
    </w:rPr>
  </w:style>
  <w:style w:type="character" w:styleId="afb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c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d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e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0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1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9">
    <w:name w:val="Hyperlink"/>
    <w:basedOn w:val="a2"/>
    <w:uiPriority w:val="99"/>
    <w:unhideWhenUsed/>
    <w:rsid w:val="00AA7F03"/>
    <w:rPr>
      <w:color w:val="0000FF" w:themeColor="hyperlink"/>
      <w:u w:val="single"/>
    </w:rPr>
  </w:style>
  <w:style w:type="character" w:customStyle="1" w:styleId="aa">
    <w:name w:val="Без интервала Знак"/>
    <w:link w:val="a9"/>
    <w:uiPriority w:val="1"/>
    <w:locked/>
    <w:rsid w:val="00A85049"/>
  </w:style>
  <w:style w:type="paragraph" w:styleId="affa">
    <w:name w:val="Balloon Text"/>
    <w:basedOn w:val="a1"/>
    <w:link w:val="affb"/>
    <w:uiPriority w:val="99"/>
    <w:semiHidden/>
    <w:unhideWhenUsed/>
    <w:rsid w:val="000016E7"/>
    <w:pPr>
      <w:spacing w:after="0" w:line="240" w:lineRule="auto"/>
    </w:pPr>
    <w:rPr>
      <w:rFonts w:ascii="Tahoma" w:eastAsia="Calibri" w:hAnsi="Tahoma" w:cs="Tahoma"/>
      <w:sz w:val="16"/>
      <w:szCs w:val="16"/>
      <w:lang w:val="ru-RU"/>
    </w:rPr>
  </w:style>
  <w:style w:type="character" w:customStyle="1" w:styleId="affb">
    <w:name w:val="Текст выноски Знак"/>
    <w:basedOn w:val="a2"/>
    <w:link w:val="affa"/>
    <w:uiPriority w:val="99"/>
    <w:semiHidden/>
    <w:rsid w:val="000016E7"/>
    <w:rPr>
      <w:rFonts w:ascii="Tahoma" w:eastAsia="Calibri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indow.edu.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40E7FFF-62BA-4500-BB55-D7B0A5CDD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17</Pages>
  <Words>4119</Words>
  <Characters>23482</Characters>
  <Application>Microsoft Office Word</Application>
  <DocSecurity>0</DocSecurity>
  <Lines>195</Lines>
  <Paragraphs>55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27546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Гульнур</cp:lastModifiedBy>
  <cp:revision>36</cp:revision>
  <dcterms:created xsi:type="dcterms:W3CDTF">2013-12-23T23:15:00Z</dcterms:created>
  <dcterms:modified xsi:type="dcterms:W3CDTF">2022-11-02T08:43:00Z</dcterms:modified>
  <cp:category/>
</cp:coreProperties>
</file>